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89D" w:rsidRPr="003A2132" w:rsidRDefault="00FA304C" w:rsidP="00C33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13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C3389D" w:rsidRPr="003A21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615"/>
        <w:gridCol w:w="25"/>
        <w:gridCol w:w="37"/>
        <w:gridCol w:w="3180"/>
        <w:gridCol w:w="43"/>
        <w:gridCol w:w="3090"/>
        <w:gridCol w:w="21"/>
        <w:gridCol w:w="3669"/>
        <w:gridCol w:w="25"/>
        <w:gridCol w:w="2212"/>
        <w:gridCol w:w="18"/>
        <w:gridCol w:w="16"/>
        <w:gridCol w:w="61"/>
        <w:gridCol w:w="1838"/>
      </w:tblGrid>
      <w:tr w:rsidR="00C53102" w:rsidRPr="003A2132" w:rsidTr="00C54034">
        <w:trPr>
          <w:cantSplit/>
          <w:trHeight w:val="1134"/>
        </w:trPr>
        <w:tc>
          <w:tcPr>
            <w:tcW w:w="677" w:type="dxa"/>
            <w:gridSpan w:val="3"/>
          </w:tcPr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80" w:type="dxa"/>
          </w:tcPr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4" w:type="dxa"/>
            <w:gridSpan w:val="3"/>
          </w:tcPr>
          <w:p w:rsidR="00612A81" w:rsidRPr="003A2132" w:rsidRDefault="00612A81" w:rsidP="00527B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2A81" w:rsidRPr="003A2132" w:rsidRDefault="00612A81" w:rsidP="00244C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   понятия</w:t>
            </w: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4" w:type="dxa"/>
            <w:gridSpan w:val="2"/>
          </w:tcPr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7" w:type="dxa"/>
            <w:gridSpan w:val="4"/>
          </w:tcPr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Мониторинг</w:t>
            </w:r>
          </w:p>
        </w:tc>
        <w:tc>
          <w:tcPr>
            <w:tcW w:w="1838" w:type="dxa"/>
          </w:tcPr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2A81" w:rsidRPr="003A2132" w:rsidTr="00064CB8">
        <w:trPr>
          <w:cantSplit/>
          <w:trHeight w:val="422"/>
        </w:trPr>
        <w:tc>
          <w:tcPr>
            <w:tcW w:w="14850" w:type="dxa"/>
            <w:gridSpan w:val="14"/>
            <w:tcBorders>
              <w:bottom w:val="single" w:sz="4" w:space="0" w:color="auto"/>
            </w:tcBorders>
          </w:tcPr>
          <w:p w:rsidR="00612A81" w:rsidRDefault="00FB05FF" w:rsidP="00FB05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Повторение материала 10 класса (5 ч) </w:t>
            </w:r>
          </w:p>
          <w:p w:rsidR="00FB05FF" w:rsidRPr="00FB05FF" w:rsidRDefault="00FB05FF" w:rsidP="00FB05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B05F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Основная цель:</w:t>
            </w:r>
          </w:p>
          <w:p w:rsidR="00FB05FF" w:rsidRPr="00FB05FF" w:rsidRDefault="00FB05FF" w:rsidP="00FB05F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5FF">
              <w:rPr>
                <w:rFonts w:ascii="Times New Roman" w:hAnsi="Times New Roman" w:cs="Times New Roman"/>
                <w:bCs/>
                <w:sz w:val="28"/>
                <w:szCs w:val="28"/>
              </w:rPr>
              <w:t>• Обобщение и систематизация сведений о решении тригонометрических уравнений, неравенств, преобразовании тригонометрических выражений, о тригонометрических функциях, их свойствах и графиках.</w:t>
            </w:r>
          </w:p>
          <w:p w:rsidR="00FB05FF" w:rsidRPr="00FB05FF" w:rsidRDefault="00FB05FF" w:rsidP="00FB05F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5FF">
              <w:rPr>
                <w:rFonts w:ascii="Times New Roman" w:hAnsi="Times New Roman" w:cs="Times New Roman"/>
                <w:bCs/>
                <w:sz w:val="28"/>
                <w:szCs w:val="28"/>
              </w:rPr>
              <w:t>• Обобщение и систематизация сведений о применении производной для исследования функций.</w:t>
            </w:r>
          </w:p>
          <w:p w:rsidR="00FB05FF" w:rsidRPr="003A2132" w:rsidRDefault="00FB05FF" w:rsidP="00FB05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05FF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Расширения и совершенствования алгебраического аппарата, сформированного в курсе алгебры 10 класса.</w:t>
            </w:r>
          </w:p>
        </w:tc>
      </w:tr>
      <w:tr w:rsidR="00C53102" w:rsidRPr="003A2132" w:rsidTr="00C54034">
        <w:tc>
          <w:tcPr>
            <w:tcW w:w="677" w:type="dxa"/>
            <w:gridSpan w:val="3"/>
          </w:tcPr>
          <w:p w:rsidR="009E1A70" w:rsidRPr="003A2132" w:rsidRDefault="00063584" w:rsidP="0094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0" w:type="dxa"/>
          </w:tcPr>
          <w:p w:rsidR="009E1A70" w:rsidRPr="00063584" w:rsidRDefault="00063584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функции, их свойства и графики.</w:t>
            </w:r>
          </w:p>
        </w:tc>
        <w:tc>
          <w:tcPr>
            <w:tcW w:w="3154" w:type="dxa"/>
            <w:gridSpan w:val="3"/>
          </w:tcPr>
          <w:p w:rsidR="009E1A70" w:rsidRPr="00063584" w:rsidRDefault="00063584" w:rsidP="004F4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функции, их свойства и графики, периодичность, основной период.</w:t>
            </w:r>
          </w:p>
        </w:tc>
        <w:tc>
          <w:tcPr>
            <w:tcW w:w="3694" w:type="dxa"/>
            <w:gridSpan w:val="2"/>
          </w:tcPr>
          <w:p w:rsidR="00063584" w:rsidRPr="00063584" w:rsidRDefault="00063584" w:rsidP="000635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lang w:eastAsia="ru-RU"/>
              </w:rPr>
              <w:t>Знать: свойства тригонометрических функций.</w:t>
            </w:r>
          </w:p>
          <w:p w:rsidR="004862F9" w:rsidRPr="003A2132" w:rsidRDefault="00063584" w:rsidP="000635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lang w:eastAsia="ru-RU"/>
              </w:rPr>
              <w:t>Уметь строить их графики; свободно читать графики, отражать свойства функции на графике, применять приемы преобразования графиков; составлять текст научного стиля.</w:t>
            </w:r>
          </w:p>
        </w:tc>
        <w:tc>
          <w:tcPr>
            <w:tcW w:w="2307" w:type="dxa"/>
            <w:gridSpan w:val="4"/>
          </w:tcPr>
          <w:p w:rsidR="009E1A70" w:rsidRPr="00063584" w:rsidRDefault="00063584" w:rsidP="0024712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lang w:eastAsia="ru-RU"/>
              </w:rPr>
              <w:t>Проблемные задания, фронтальный опрос, упражнения</w:t>
            </w:r>
          </w:p>
        </w:tc>
        <w:tc>
          <w:tcPr>
            <w:tcW w:w="1838" w:type="dxa"/>
          </w:tcPr>
          <w:p w:rsidR="009E1A70" w:rsidRPr="003A2132" w:rsidRDefault="009E1A70" w:rsidP="0024712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53102" w:rsidRPr="003A2132" w:rsidTr="00C54034">
        <w:tc>
          <w:tcPr>
            <w:tcW w:w="677" w:type="dxa"/>
            <w:gridSpan w:val="3"/>
          </w:tcPr>
          <w:p w:rsidR="009E1A70" w:rsidRPr="003A2132" w:rsidRDefault="00063584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:rsidR="009E1A70" w:rsidRPr="00371C38" w:rsidRDefault="00063584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3154" w:type="dxa"/>
            <w:gridSpan w:val="3"/>
          </w:tcPr>
          <w:p w:rsidR="009E1A70" w:rsidRPr="00063584" w:rsidRDefault="00063584" w:rsidP="00F24ED9">
            <w:p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Преобразование простых тригонометрических выражений, применяя различные формулы и приемы.</w:t>
            </w:r>
          </w:p>
        </w:tc>
        <w:tc>
          <w:tcPr>
            <w:tcW w:w="3694" w:type="dxa"/>
            <w:gridSpan w:val="2"/>
          </w:tcPr>
          <w:p w:rsidR="009E1A70" w:rsidRPr="00371C38" w:rsidRDefault="00063584" w:rsidP="00371C38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 использовать формулы, содержащие тригонометрические выражения для выполнения соответствующих расчетов; преобразовывать формулы, выражая одни тригонометрические функции через другие; применять формулы тригонометр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ии для решения прикладных задач</w:t>
            </w:r>
          </w:p>
        </w:tc>
        <w:tc>
          <w:tcPr>
            <w:tcW w:w="2307" w:type="dxa"/>
            <w:gridSpan w:val="4"/>
          </w:tcPr>
          <w:p w:rsidR="009E1A70" w:rsidRPr="00063584" w:rsidRDefault="00063584" w:rsidP="00F33B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фронтальный опрос, упражнения</w:t>
            </w:r>
          </w:p>
        </w:tc>
        <w:tc>
          <w:tcPr>
            <w:tcW w:w="1838" w:type="dxa"/>
          </w:tcPr>
          <w:p w:rsidR="009E1A70" w:rsidRPr="003A2132" w:rsidRDefault="009E1A7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3102" w:rsidRPr="003A2132" w:rsidTr="00C54034">
        <w:tc>
          <w:tcPr>
            <w:tcW w:w="677" w:type="dxa"/>
            <w:gridSpan w:val="3"/>
          </w:tcPr>
          <w:p w:rsidR="009E1A70" w:rsidRPr="003A2132" w:rsidRDefault="00063584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0" w:type="dxa"/>
          </w:tcPr>
          <w:p w:rsidR="009E1A70" w:rsidRPr="00063584" w:rsidRDefault="00063584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3154" w:type="dxa"/>
            <w:gridSpan w:val="3"/>
          </w:tcPr>
          <w:p w:rsidR="009E1A70" w:rsidRPr="00063584" w:rsidRDefault="00063584" w:rsidP="00D77F7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  <w:r w:rsidRPr="00063584">
              <w:rPr>
                <w:color w:val="000000"/>
                <w:szCs w:val="24"/>
              </w:rPr>
              <w:t xml:space="preserve">Преобразование простых тригонометрических выражений; решение тригонометрических </w:t>
            </w:r>
            <w:r w:rsidRPr="00063584">
              <w:rPr>
                <w:color w:val="000000"/>
                <w:szCs w:val="24"/>
              </w:rPr>
              <w:lastRenderedPageBreak/>
              <w:t>уравнений.</w:t>
            </w:r>
          </w:p>
        </w:tc>
        <w:tc>
          <w:tcPr>
            <w:tcW w:w="3694" w:type="dxa"/>
            <w:gridSpan w:val="2"/>
          </w:tcPr>
          <w:p w:rsidR="00063584" w:rsidRPr="00063584" w:rsidRDefault="00063584" w:rsidP="00063584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основными способами решения тригонометрических уравнений.</w:t>
            </w:r>
          </w:p>
          <w:p w:rsidR="009E1A70" w:rsidRPr="00371C38" w:rsidRDefault="00063584" w:rsidP="00063584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квадратные </w:t>
            </w:r>
            <w:r w:rsidRPr="000635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относительно одной из тригонометрических функций, сводимых к ним, однородных уравнений первой и второй степени</w:t>
            </w:r>
          </w:p>
        </w:tc>
        <w:tc>
          <w:tcPr>
            <w:tcW w:w="2307" w:type="dxa"/>
            <w:gridSpan w:val="4"/>
          </w:tcPr>
          <w:p w:rsidR="009E1A70" w:rsidRPr="00063584" w:rsidRDefault="00063584" w:rsidP="00ED22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опрос, ответы на вопросы теории, ИРК</w:t>
            </w:r>
          </w:p>
        </w:tc>
        <w:tc>
          <w:tcPr>
            <w:tcW w:w="1838" w:type="dxa"/>
          </w:tcPr>
          <w:p w:rsidR="009E1A70" w:rsidRPr="003A2132" w:rsidRDefault="009E1A7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3102" w:rsidRPr="003A2132" w:rsidTr="00C54034">
        <w:tc>
          <w:tcPr>
            <w:tcW w:w="677" w:type="dxa"/>
            <w:gridSpan w:val="3"/>
          </w:tcPr>
          <w:p w:rsidR="00063584" w:rsidRDefault="00063584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80" w:type="dxa"/>
          </w:tcPr>
          <w:p w:rsidR="00063584" w:rsidRPr="00063584" w:rsidRDefault="00063584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Производная и ее применение для исследования функции на монотонность, для нахождения наибольшего (наименьшего) значений функций</w:t>
            </w:r>
          </w:p>
        </w:tc>
        <w:tc>
          <w:tcPr>
            <w:tcW w:w="3154" w:type="dxa"/>
            <w:gridSpan w:val="3"/>
          </w:tcPr>
          <w:p w:rsidR="00063584" w:rsidRPr="00063584" w:rsidRDefault="00063584" w:rsidP="00D77F7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  <w:r w:rsidRPr="00063584">
              <w:rPr>
                <w:color w:val="000000"/>
                <w:szCs w:val="24"/>
              </w:rPr>
              <w:t>Использование производной для нахождения наилучшего решения в прикладных задач.</w:t>
            </w:r>
          </w:p>
        </w:tc>
        <w:tc>
          <w:tcPr>
            <w:tcW w:w="3694" w:type="dxa"/>
            <w:gridSpan w:val="2"/>
          </w:tcPr>
          <w:p w:rsidR="00063584" w:rsidRPr="00063584" w:rsidRDefault="00063584" w:rsidP="00063584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Уметь находить производные элементарных функций, применяя таблицу производных и правила дифференцирования.</w:t>
            </w:r>
          </w:p>
          <w:p w:rsidR="00063584" w:rsidRPr="00063584" w:rsidRDefault="00063584" w:rsidP="00063584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у</w:t>
            </w: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меть осуществлять алгоритм исследования функции на монотонность; применять алгоритм нахождения наибольшего (наименьшего) значения на промежутке (интервале).</w:t>
            </w:r>
          </w:p>
          <w:p w:rsidR="00063584" w:rsidRPr="00063584" w:rsidRDefault="00063584" w:rsidP="00063584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Уметь развернуто обосновывать суждения, давать определения, приводить доказательства,</w:t>
            </w:r>
          </w:p>
        </w:tc>
        <w:tc>
          <w:tcPr>
            <w:tcW w:w="2307" w:type="dxa"/>
            <w:gridSpan w:val="4"/>
          </w:tcPr>
          <w:p w:rsidR="00063584" w:rsidRPr="00063584" w:rsidRDefault="00063584" w:rsidP="000635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ФО,</w:t>
            </w:r>
          </w:p>
          <w:p w:rsidR="00063584" w:rsidRPr="00063584" w:rsidRDefault="00063584" w:rsidP="000635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</w:t>
            </w:r>
          </w:p>
        </w:tc>
        <w:tc>
          <w:tcPr>
            <w:tcW w:w="1838" w:type="dxa"/>
          </w:tcPr>
          <w:p w:rsidR="00063584" w:rsidRPr="003A2132" w:rsidRDefault="00063584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3102" w:rsidRPr="003A2132" w:rsidTr="00C54034">
        <w:tc>
          <w:tcPr>
            <w:tcW w:w="677" w:type="dxa"/>
            <w:gridSpan w:val="3"/>
          </w:tcPr>
          <w:p w:rsidR="00063584" w:rsidRDefault="00063584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80" w:type="dxa"/>
          </w:tcPr>
          <w:p w:rsidR="00063584" w:rsidRPr="00063584" w:rsidRDefault="009D6BEE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EE">
              <w:rPr>
                <w:rFonts w:ascii="Times New Roman" w:hAnsi="Times New Roman" w:cs="Times New Roman"/>
                <w:sz w:val="24"/>
                <w:szCs w:val="24"/>
              </w:rPr>
              <w:t>Вводная контрольная работа</w:t>
            </w:r>
          </w:p>
        </w:tc>
        <w:tc>
          <w:tcPr>
            <w:tcW w:w="3154" w:type="dxa"/>
            <w:gridSpan w:val="3"/>
          </w:tcPr>
          <w:p w:rsidR="00063584" w:rsidRPr="00063584" w:rsidRDefault="00063584" w:rsidP="00D77F7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3694" w:type="dxa"/>
            <w:gridSpan w:val="2"/>
          </w:tcPr>
          <w:p w:rsidR="00063584" w:rsidRPr="00063584" w:rsidRDefault="009D6BEE" w:rsidP="00063584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D6BEE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основным темам курса алгебры 10 класса.</w:t>
            </w:r>
          </w:p>
        </w:tc>
        <w:tc>
          <w:tcPr>
            <w:tcW w:w="2307" w:type="dxa"/>
            <w:gridSpan w:val="4"/>
          </w:tcPr>
          <w:p w:rsidR="00063584" w:rsidRPr="00063584" w:rsidRDefault="009D6BEE" w:rsidP="00ED22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</w:t>
            </w:r>
          </w:p>
        </w:tc>
        <w:tc>
          <w:tcPr>
            <w:tcW w:w="1838" w:type="dxa"/>
          </w:tcPr>
          <w:p w:rsidR="00063584" w:rsidRPr="003A2132" w:rsidRDefault="00063584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1B72" w:rsidRPr="003A2132" w:rsidTr="00854FFA">
        <w:trPr>
          <w:trHeight w:val="424"/>
        </w:trPr>
        <w:tc>
          <w:tcPr>
            <w:tcW w:w="14850" w:type="dxa"/>
            <w:gridSpan w:val="14"/>
          </w:tcPr>
          <w:p w:rsidR="00681B72" w:rsidRDefault="009D6BEE" w:rsidP="009D6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6</w:t>
            </w:r>
            <w:r w:rsidR="00854FFA" w:rsidRPr="00854F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Степени и корни. </w:t>
            </w:r>
            <w:r w:rsidR="00437AB9">
              <w:rPr>
                <w:rFonts w:ascii="Times New Roman" w:hAnsi="Times New Roman" w:cs="Times New Roman"/>
                <w:b/>
                <w:sz w:val="28"/>
                <w:szCs w:val="28"/>
              </w:rPr>
              <w:t>Степенные функции. (18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9D6BEE" w:rsidRPr="009D6BEE" w:rsidRDefault="009D6BEE" w:rsidP="009D6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D6BE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Основные цели:</w:t>
            </w:r>
          </w:p>
          <w:p w:rsidR="009D6BEE" w:rsidRPr="009D6BEE" w:rsidRDefault="009D6BEE" w:rsidP="009D6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>- Формирование представлений корня n-ой степени из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ействительного числа, функции </w:t>
            </w: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>у=</w:t>
            </w:r>
            <w:r w:rsidR="00E80283">
              <w:rPr>
                <w:rFonts w:ascii="Times New Roman" w:hAnsi="Times New Roman" w:cs="Times New Roman"/>
                <w:sz w:val="28"/>
                <w:szCs w:val="28"/>
              </w:rPr>
              <w:t xml:space="preserve"> корень </w:t>
            </w:r>
            <w:proofErr w:type="gramStart"/>
            <w:r w:rsidR="00E80283">
              <w:rPr>
                <w:rFonts w:ascii="Times New Roman" w:hAnsi="Times New Roman" w:cs="Times New Roman"/>
                <w:sz w:val="28"/>
                <w:szCs w:val="28"/>
              </w:rPr>
              <w:t>п-ой</w:t>
            </w:r>
            <w:proofErr w:type="gramEnd"/>
            <w:r w:rsidR="00E80283">
              <w:rPr>
                <w:rFonts w:ascii="Times New Roman" w:hAnsi="Times New Roman" w:cs="Times New Roman"/>
                <w:sz w:val="28"/>
                <w:szCs w:val="28"/>
              </w:rPr>
              <w:t xml:space="preserve"> степени из х</w:t>
            </w: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 xml:space="preserve"> и графика этой функции.</w:t>
            </w:r>
          </w:p>
          <w:p w:rsidR="009D6BEE" w:rsidRPr="009D6BEE" w:rsidRDefault="009D6BEE" w:rsidP="009D6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>- Овладение умением извлечения корн</w:t>
            </w:r>
            <w:r w:rsidR="00E80283">
              <w:rPr>
                <w:rFonts w:ascii="Times New Roman" w:hAnsi="Times New Roman" w:cs="Times New Roman"/>
                <w:sz w:val="28"/>
                <w:szCs w:val="28"/>
              </w:rPr>
              <w:t xml:space="preserve">я, построения графика функции </w:t>
            </w: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>у=</w:t>
            </w:r>
            <w:r w:rsidR="00E80283">
              <w:t xml:space="preserve"> </w:t>
            </w:r>
            <w:r w:rsidR="00E80283" w:rsidRPr="00E80283">
              <w:rPr>
                <w:rFonts w:ascii="Times New Roman" w:hAnsi="Times New Roman" w:cs="Times New Roman"/>
                <w:sz w:val="28"/>
                <w:szCs w:val="28"/>
              </w:rPr>
              <w:t xml:space="preserve">корень </w:t>
            </w:r>
            <w:proofErr w:type="gramStart"/>
            <w:r w:rsidR="00E80283" w:rsidRPr="00E80283">
              <w:rPr>
                <w:rFonts w:ascii="Times New Roman" w:hAnsi="Times New Roman" w:cs="Times New Roman"/>
                <w:sz w:val="28"/>
                <w:szCs w:val="28"/>
              </w:rPr>
              <w:t>п-ой</w:t>
            </w:r>
            <w:proofErr w:type="gramEnd"/>
            <w:r w:rsidR="00E80283" w:rsidRPr="00E80283">
              <w:rPr>
                <w:rFonts w:ascii="Times New Roman" w:hAnsi="Times New Roman" w:cs="Times New Roman"/>
                <w:sz w:val="28"/>
                <w:szCs w:val="28"/>
              </w:rPr>
              <w:t xml:space="preserve"> степени из х</w:t>
            </w: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 xml:space="preserve"> и о</w:t>
            </w:r>
            <w:r w:rsidR="00E80283">
              <w:rPr>
                <w:rFonts w:ascii="Times New Roman" w:hAnsi="Times New Roman" w:cs="Times New Roman"/>
                <w:sz w:val="28"/>
                <w:szCs w:val="28"/>
              </w:rPr>
              <w:t xml:space="preserve">пределения свойств функции </w:t>
            </w:r>
          </w:p>
          <w:p w:rsidR="009D6BEE" w:rsidRPr="009D6BEE" w:rsidRDefault="009D6BEE" w:rsidP="009D6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>- Овладение навыками упрощение выражений, содержащих радикал, применяя свойства корня.</w:t>
            </w:r>
            <w:r w:rsidR="00E80283">
              <w:t xml:space="preserve"> </w:t>
            </w:r>
          </w:p>
          <w:p w:rsidR="009D6BEE" w:rsidRPr="009D6BEE" w:rsidRDefault="009D6BEE" w:rsidP="009D6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BEE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знания о степенной функции, о свойствах и графиках степенной функции в зависимости от значений оснований и показателей степени.</w:t>
            </w:r>
          </w:p>
        </w:tc>
      </w:tr>
      <w:tr w:rsidR="00C53102" w:rsidRPr="003A2132" w:rsidTr="00C54034">
        <w:tc>
          <w:tcPr>
            <w:tcW w:w="677" w:type="dxa"/>
            <w:gridSpan w:val="3"/>
          </w:tcPr>
          <w:p w:rsidR="00681B72" w:rsidRPr="003A2132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5FA1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180" w:type="dxa"/>
          </w:tcPr>
          <w:p w:rsidR="00681B72" w:rsidRPr="00F90EB5" w:rsidRDefault="00F35FA1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FA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n-ой степени </w:t>
            </w: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действительного числа.</w:t>
            </w:r>
          </w:p>
        </w:tc>
        <w:tc>
          <w:tcPr>
            <w:tcW w:w="3154" w:type="dxa"/>
            <w:gridSpan w:val="3"/>
          </w:tcPr>
          <w:p w:rsidR="00681B72" w:rsidRPr="00F35FA1" w:rsidRDefault="00F35FA1" w:rsidP="006F4D07">
            <w:pPr>
              <w:tabs>
                <w:tab w:val="left" w:pos="271"/>
              </w:tabs>
              <w:suppressAutoHyphens/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Корень n-ой степени из </w:t>
            </w: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неотрицательного числа, извлечение корня, подкоренное выражение, показатель корня, радикал</w:t>
            </w:r>
          </w:p>
        </w:tc>
        <w:tc>
          <w:tcPr>
            <w:tcW w:w="3694" w:type="dxa"/>
            <w:gridSpan w:val="2"/>
          </w:tcPr>
          <w:p w:rsidR="00681B72" w:rsidRPr="00F35FA1" w:rsidRDefault="00F35FA1" w:rsidP="00AD7D51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применять определение </w:t>
            </w: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корня n-ой степени, его свойства; выполнять преобразования выра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жений, содержащих радикалы; </w:t>
            </w:r>
            <w:r w:rsidRPr="00F35FA1">
              <w:rPr>
                <w:rFonts w:ascii="Times New Roman" w:hAnsi="Times New Roman" w:cs="Times New Roman"/>
                <w:sz w:val="24"/>
                <w:szCs w:val="24"/>
              </w:rPr>
              <w:t>решать уравнения, используя понятие корня n-ой степени; привести примеры, подобрать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гументы, сформулировать выводы</w:t>
            </w:r>
          </w:p>
        </w:tc>
        <w:tc>
          <w:tcPr>
            <w:tcW w:w="2246" w:type="dxa"/>
            <w:gridSpan w:val="3"/>
          </w:tcPr>
          <w:p w:rsidR="00681B72" w:rsidRDefault="00F35FA1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</w:t>
            </w:r>
            <w:r w:rsidRPr="00F35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упражнений, составление опорного конспекта, ответы на вопросы</w:t>
            </w:r>
          </w:p>
          <w:p w:rsidR="00F35FA1" w:rsidRPr="00F35FA1" w:rsidRDefault="00F35FA1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задач, ФО</w:t>
            </w:r>
          </w:p>
        </w:tc>
        <w:tc>
          <w:tcPr>
            <w:tcW w:w="1899" w:type="dxa"/>
            <w:gridSpan w:val="2"/>
          </w:tcPr>
          <w:p w:rsidR="00681B72" w:rsidRPr="003A2132" w:rsidRDefault="00681B72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102" w:rsidRPr="003A2132" w:rsidTr="00C54034">
        <w:trPr>
          <w:trHeight w:val="579"/>
        </w:trPr>
        <w:tc>
          <w:tcPr>
            <w:tcW w:w="677" w:type="dxa"/>
            <w:gridSpan w:val="3"/>
            <w:tcBorders>
              <w:bottom w:val="single" w:sz="4" w:space="0" w:color="auto"/>
            </w:tcBorders>
          </w:tcPr>
          <w:p w:rsidR="00681B72" w:rsidRPr="003A2132" w:rsidRDefault="00F6505E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8-10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F6505E" w:rsidRPr="00F6505E" w:rsidRDefault="00F6505E" w:rsidP="00F6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y= </w:t>
            </w: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proofErr w:type="gramStart"/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п-ой</w:t>
            </w:r>
            <w:proofErr w:type="gramEnd"/>
            <w:r w:rsidRPr="00F6505E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из х</w:t>
            </w:r>
          </w:p>
          <w:p w:rsidR="00F6505E" w:rsidRPr="00F6505E" w:rsidRDefault="00F6505E" w:rsidP="00F6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их свойства и</w:t>
            </w:r>
          </w:p>
          <w:p w:rsidR="00681B72" w:rsidRPr="00F90EB5" w:rsidRDefault="00F6505E" w:rsidP="00F6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графики.</w:t>
            </w:r>
          </w:p>
        </w:tc>
        <w:tc>
          <w:tcPr>
            <w:tcW w:w="3154" w:type="dxa"/>
            <w:gridSpan w:val="3"/>
          </w:tcPr>
          <w:p w:rsidR="00F6505E" w:rsidRPr="00F6505E" w:rsidRDefault="00F6505E" w:rsidP="00F6505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Функция y=</w:t>
            </w:r>
            <w:r w:rsidRPr="00F650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корень </w:t>
            </w:r>
            <w:proofErr w:type="gramStart"/>
            <w:r w:rsidRPr="00F6505E">
              <w:rPr>
                <w:rFonts w:ascii="Times New Roman" w:eastAsiaTheme="minorEastAsia" w:hAnsi="Times New Roman" w:cs="Times New Roman"/>
                <w:sz w:val="24"/>
                <w:szCs w:val="24"/>
              </w:rPr>
              <w:t>п-ой</w:t>
            </w:r>
            <w:proofErr w:type="gramEnd"/>
            <w:r w:rsidRPr="00F650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степени из х</w:t>
            </w:r>
          </w:p>
          <w:p w:rsidR="00F6505E" w:rsidRPr="00F6505E" w:rsidRDefault="00F6505E" w:rsidP="00F6505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график, свойства функции</w:t>
            </w:r>
          </w:p>
          <w:p w:rsidR="00F6505E" w:rsidRPr="00F6505E" w:rsidRDefault="00F6505E" w:rsidP="00F6505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eastAsiaTheme="minorEastAsia" w:hAnsi="Times New Roman" w:cs="Times New Roman"/>
                <w:sz w:val="24"/>
                <w:szCs w:val="24"/>
              </w:rPr>
              <w:t>дифференцируемость</w:t>
            </w:r>
          </w:p>
          <w:p w:rsidR="00681B72" w:rsidRPr="00F90EB5" w:rsidRDefault="00F6505E" w:rsidP="00F6505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eastAsiaTheme="minorEastAsia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694" w:type="dxa"/>
            <w:gridSpan w:val="2"/>
            <w:tcBorders>
              <w:bottom w:val="single" w:sz="4" w:space="0" w:color="auto"/>
            </w:tcBorders>
          </w:tcPr>
          <w:p w:rsidR="00681B72" w:rsidRPr="00F90EB5" w:rsidRDefault="00F6505E" w:rsidP="00B805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свойства функций; на творческом уровне исследовать функцию по схеме, при построении графиков использовать правила преобразования графиков; критически оценить информацию адекватно поставленной цели.</w:t>
            </w:r>
          </w:p>
        </w:tc>
        <w:tc>
          <w:tcPr>
            <w:tcW w:w="2246" w:type="dxa"/>
            <w:gridSpan w:val="3"/>
            <w:tcBorders>
              <w:bottom w:val="single" w:sz="4" w:space="0" w:color="auto"/>
            </w:tcBorders>
          </w:tcPr>
          <w:p w:rsidR="00681B72" w:rsidRPr="00F6505E" w:rsidRDefault="00F6505E" w:rsidP="00B80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решение задач, работа с текстом и книгой</w:t>
            </w:r>
          </w:p>
          <w:p w:rsidR="00F6505E" w:rsidRPr="003A2132" w:rsidRDefault="00F6505E" w:rsidP="00B80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1899" w:type="dxa"/>
            <w:gridSpan w:val="2"/>
            <w:tcBorders>
              <w:bottom w:val="single" w:sz="4" w:space="0" w:color="auto"/>
            </w:tcBorders>
          </w:tcPr>
          <w:p w:rsidR="00681B72" w:rsidRPr="003A2132" w:rsidRDefault="00681B72" w:rsidP="00B80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102" w:rsidRPr="003A2132" w:rsidTr="00C54034">
        <w:trPr>
          <w:trHeight w:val="630"/>
        </w:trPr>
        <w:tc>
          <w:tcPr>
            <w:tcW w:w="677" w:type="dxa"/>
            <w:gridSpan w:val="3"/>
            <w:tcBorders>
              <w:right w:val="single" w:sz="4" w:space="0" w:color="auto"/>
            </w:tcBorders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7AB9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3180" w:type="dxa"/>
            <w:tcBorders>
              <w:left w:val="single" w:sz="4" w:space="0" w:color="auto"/>
            </w:tcBorders>
          </w:tcPr>
          <w:p w:rsidR="00681B72" w:rsidRPr="00F90EB5" w:rsidRDefault="00F6505E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Свойства корня n-ой степени.</w:t>
            </w:r>
          </w:p>
        </w:tc>
        <w:tc>
          <w:tcPr>
            <w:tcW w:w="3154" w:type="dxa"/>
            <w:gridSpan w:val="3"/>
          </w:tcPr>
          <w:p w:rsidR="00681B72" w:rsidRPr="00F90EB5" w:rsidRDefault="00F6505E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n-ой степени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5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произведения, частного, степени, корня</w:t>
            </w:r>
          </w:p>
        </w:tc>
        <w:tc>
          <w:tcPr>
            <w:tcW w:w="3694" w:type="dxa"/>
            <w:gridSpan w:val="2"/>
          </w:tcPr>
          <w:p w:rsidR="00F6505E" w:rsidRPr="00F6505E" w:rsidRDefault="00F6505E" w:rsidP="00F6505E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Знать свойства корня n-й степени.</w:t>
            </w:r>
          </w:p>
          <w:p w:rsidR="00681B72" w:rsidRPr="00F90EB5" w:rsidRDefault="00F6505E" w:rsidP="00F6505E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Уметь применять свойства корня n-й степени, на творческом уровне пользоваться ими при решении задач; определять понятия, приводить доказательства.</w:t>
            </w:r>
          </w:p>
        </w:tc>
        <w:tc>
          <w:tcPr>
            <w:tcW w:w="2230" w:type="dxa"/>
            <w:gridSpan w:val="2"/>
          </w:tcPr>
          <w:p w:rsidR="00681B72" w:rsidRPr="00F6505E" w:rsidRDefault="00F6505E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Проблемные задачи, фронтальный опрос,</w:t>
            </w:r>
          </w:p>
          <w:p w:rsidR="00F6505E" w:rsidRPr="003A2132" w:rsidRDefault="00F6505E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05E"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1915" w:type="dxa"/>
            <w:gridSpan w:val="3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102" w:rsidRPr="003A2132" w:rsidTr="00C54034">
        <w:trPr>
          <w:trHeight w:val="483"/>
        </w:trPr>
        <w:tc>
          <w:tcPr>
            <w:tcW w:w="677" w:type="dxa"/>
            <w:gridSpan w:val="3"/>
            <w:tcBorders>
              <w:right w:val="single" w:sz="4" w:space="0" w:color="auto"/>
            </w:tcBorders>
          </w:tcPr>
          <w:p w:rsidR="00681B72" w:rsidRPr="003A2132" w:rsidRDefault="00437AB9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F26BA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180" w:type="dxa"/>
            <w:tcBorders>
              <w:left w:val="single" w:sz="4" w:space="0" w:color="auto"/>
            </w:tcBorders>
          </w:tcPr>
          <w:p w:rsidR="008F26BA" w:rsidRPr="008F26BA" w:rsidRDefault="008F26BA" w:rsidP="008F2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6BA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:rsidR="008F26BA" w:rsidRPr="008F26BA" w:rsidRDefault="008F26BA" w:rsidP="008F2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6BA">
              <w:rPr>
                <w:rFonts w:ascii="Times New Roman" w:hAnsi="Times New Roman" w:cs="Times New Roman"/>
                <w:sz w:val="24"/>
                <w:szCs w:val="24"/>
              </w:rPr>
              <w:t>выражений,</w:t>
            </w:r>
          </w:p>
          <w:p w:rsidR="00681B72" w:rsidRPr="00F90EB5" w:rsidRDefault="008F26BA" w:rsidP="008F2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6BA">
              <w:rPr>
                <w:rFonts w:ascii="Times New Roman" w:hAnsi="Times New Roman" w:cs="Times New Roman"/>
                <w:sz w:val="24"/>
                <w:szCs w:val="24"/>
              </w:rPr>
              <w:t>содержащих радикалы.</w:t>
            </w:r>
          </w:p>
        </w:tc>
        <w:tc>
          <w:tcPr>
            <w:tcW w:w="3154" w:type="dxa"/>
            <w:gridSpan w:val="3"/>
          </w:tcPr>
          <w:p w:rsidR="008F26BA" w:rsidRPr="008F26BA" w:rsidRDefault="008F26BA" w:rsidP="008F26BA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выражения, вынесение множителя за знак радикала, внесение множителя под знак радикала, преобразование выражений</w:t>
            </w:r>
          </w:p>
          <w:p w:rsidR="00681B72" w:rsidRPr="00F90EB5" w:rsidRDefault="008F26BA" w:rsidP="008F26BA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функции, свойства </w:t>
            </w:r>
            <w:r w:rsidRPr="008F2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функции.</w:t>
            </w:r>
          </w:p>
        </w:tc>
        <w:tc>
          <w:tcPr>
            <w:tcW w:w="3694" w:type="dxa"/>
            <w:gridSpan w:val="2"/>
          </w:tcPr>
          <w:p w:rsidR="00F90EB5" w:rsidRPr="00F90EB5" w:rsidRDefault="008F26BA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6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Уметь выполнять арифметические действия, сочетая устные и письменные приемы; находить значения корня натуральной степени, по известным формулам и правилам преобразования буквенных </w:t>
            </w:r>
            <w:r w:rsidRPr="008F26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выражений, включающих радикалы.</w:t>
            </w:r>
          </w:p>
        </w:tc>
        <w:tc>
          <w:tcPr>
            <w:tcW w:w="2230" w:type="dxa"/>
            <w:gridSpan w:val="2"/>
          </w:tcPr>
          <w:p w:rsidR="00681B72" w:rsidRPr="008F26BA" w:rsidRDefault="008F26BA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опорного конспекта, решение задач, работа с текстом и книгой</w:t>
            </w:r>
          </w:p>
          <w:p w:rsidR="008F26BA" w:rsidRPr="008F26BA" w:rsidRDefault="008F26BA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опорными </w:t>
            </w:r>
            <w:r w:rsidRPr="008F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конспектами, раздаточным материалом по группам</w:t>
            </w:r>
          </w:p>
          <w:p w:rsidR="008F26BA" w:rsidRPr="003A2132" w:rsidRDefault="008F26BA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в группе; решение проблемных задач, СР.</w:t>
            </w:r>
          </w:p>
        </w:tc>
        <w:tc>
          <w:tcPr>
            <w:tcW w:w="1915" w:type="dxa"/>
            <w:gridSpan w:val="3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3102" w:rsidRPr="003A2132" w:rsidTr="00C54034">
        <w:trPr>
          <w:trHeight w:val="483"/>
        </w:trPr>
        <w:tc>
          <w:tcPr>
            <w:tcW w:w="677" w:type="dxa"/>
            <w:gridSpan w:val="3"/>
            <w:tcBorders>
              <w:right w:val="single" w:sz="4" w:space="0" w:color="auto"/>
            </w:tcBorders>
          </w:tcPr>
          <w:p w:rsidR="00F90EB5" w:rsidRDefault="003E6C77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80" w:type="dxa"/>
            <w:tcBorders>
              <w:left w:val="single" w:sz="4" w:space="0" w:color="auto"/>
            </w:tcBorders>
          </w:tcPr>
          <w:p w:rsidR="003E6C77" w:rsidRPr="003E6C77" w:rsidRDefault="003E6C77" w:rsidP="003E6C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F90EB5" w:rsidRPr="009D76A3" w:rsidRDefault="003E6C77" w:rsidP="003E6C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 по теме «Ст</w:t>
            </w:r>
            <w:r w:rsidR="00DD0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епени и корни.</w:t>
            </w: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4" w:type="dxa"/>
            <w:gridSpan w:val="3"/>
          </w:tcPr>
          <w:p w:rsidR="00F90EB5" w:rsidRPr="009D76A3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4" w:type="dxa"/>
            <w:gridSpan w:val="2"/>
          </w:tcPr>
          <w:p w:rsidR="00F90EB5" w:rsidRPr="003E6C77" w:rsidRDefault="003E6C77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bCs/>
                <w:sz w:val="24"/>
                <w:szCs w:val="24"/>
              </w:rPr>
              <w:t>Уметь свободно пользоваться понятием корня n – й степени из действительно</w:t>
            </w:r>
            <w:r w:rsidR="00DD025F">
              <w:rPr>
                <w:rFonts w:ascii="Times New Roman" w:hAnsi="Times New Roman" w:cs="Times New Roman"/>
                <w:bCs/>
                <w:sz w:val="24"/>
                <w:szCs w:val="24"/>
              </w:rPr>
              <w:t>го числа и его свойствами,</w:t>
            </w:r>
            <w:r w:rsidRPr="003E6C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преобразованиями выражений, содержащих радикалы.</w:t>
            </w:r>
          </w:p>
        </w:tc>
        <w:tc>
          <w:tcPr>
            <w:tcW w:w="2230" w:type="dxa"/>
            <w:gridSpan w:val="2"/>
          </w:tcPr>
          <w:p w:rsidR="00F90EB5" w:rsidRPr="003E6C77" w:rsidRDefault="003E6C77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</w:t>
            </w:r>
          </w:p>
        </w:tc>
        <w:tc>
          <w:tcPr>
            <w:tcW w:w="1915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3102" w:rsidRPr="003A2132" w:rsidTr="00C54034">
        <w:trPr>
          <w:trHeight w:val="483"/>
        </w:trPr>
        <w:tc>
          <w:tcPr>
            <w:tcW w:w="677" w:type="dxa"/>
            <w:gridSpan w:val="3"/>
            <w:tcBorders>
              <w:right w:val="single" w:sz="4" w:space="0" w:color="auto"/>
            </w:tcBorders>
          </w:tcPr>
          <w:p w:rsidR="00F90EB5" w:rsidRDefault="003E6C77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D76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80" w:type="dxa"/>
            <w:tcBorders>
              <w:left w:val="single" w:sz="4" w:space="0" w:color="auto"/>
            </w:tcBorders>
          </w:tcPr>
          <w:p w:rsidR="00F90EB5" w:rsidRPr="009D76A3" w:rsidRDefault="003E6C77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понятия о показателе степени</w:t>
            </w:r>
          </w:p>
        </w:tc>
        <w:tc>
          <w:tcPr>
            <w:tcW w:w="3154" w:type="dxa"/>
            <w:gridSpan w:val="3"/>
          </w:tcPr>
          <w:p w:rsidR="00F90EB5" w:rsidRPr="009D76A3" w:rsidRDefault="003E6C77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любым целочисленным показателем, свойства степени, иррациональные уравнения, методы решения иррациональных уравнений</w:t>
            </w:r>
          </w:p>
        </w:tc>
        <w:tc>
          <w:tcPr>
            <w:tcW w:w="3694" w:type="dxa"/>
            <w:gridSpan w:val="2"/>
          </w:tcPr>
          <w:p w:rsidR="003E6C77" w:rsidRPr="003E6C77" w:rsidRDefault="003E6C77" w:rsidP="003E6C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bCs/>
                <w:sz w:val="24"/>
                <w:szCs w:val="24"/>
              </w:rPr>
              <w:t>Знать и уметь обобщать понятие о показателе степени, выполняя преобразование выражений, содержащих радикалы.</w:t>
            </w:r>
          </w:p>
          <w:p w:rsidR="00F90EB5" w:rsidRPr="009D76A3" w:rsidRDefault="003E6C77" w:rsidP="003E6C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bCs/>
                <w:sz w:val="24"/>
                <w:szCs w:val="24"/>
              </w:rPr>
              <w:t>Уметь объяснить изученные положения на самостоятельно подобранных конкретных примерах.</w:t>
            </w:r>
          </w:p>
        </w:tc>
        <w:tc>
          <w:tcPr>
            <w:tcW w:w="2230" w:type="dxa"/>
            <w:gridSpan w:val="2"/>
          </w:tcPr>
          <w:p w:rsidR="00F90EB5" w:rsidRPr="003E6C77" w:rsidRDefault="003E6C77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задания, фронтальный опрос, решение упражнений</w:t>
            </w:r>
          </w:p>
        </w:tc>
        <w:tc>
          <w:tcPr>
            <w:tcW w:w="1915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3102" w:rsidRPr="003A2132" w:rsidTr="00C54034">
        <w:trPr>
          <w:trHeight w:val="483"/>
        </w:trPr>
        <w:tc>
          <w:tcPr>
            <w:tcW w:w="677" w:type="dxa"/>
            <w:gridSpan w:val="3"/>
            <w:tcBorders>
              <w:right w:val="single" w:sz="4" w:space="0" w:color="auto"/>
            </w:tcBorders>
          </w:tcPr>
          <w:p w:rsidR="00F90EB5" w:rsidRDefault="003E6C77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74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80" w:type="dxa"/>
            <w:tcBorders>
              <w:left w:val="single" w:sz="4" w:space="0" w:color="auto"/>
            </w:tcBorders>
          </w:tcPr>
          <w:p w:rsidR="00F90EB5" w:rsidRPr="009D76A3" w:rsidRDefault="003E6C77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Степенные функции, их свойства и графики.</w:t>
            </w:r>
          </w:p>
        </w:tc>
        <w:tc>
          <w:tcPr>
            <w:tcW w:w="3154" w:type="dxa"/>
            <w:gridSpan w:val="3"/>
          </w:tcPr>
          <w:p w:rsidR="00F90EB5" w:rsidRPr="009D76A3" w:rsidRDefault="003E6C77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Степенные функции, свойства функции, дифференцируемость степенной функции, интегрирование степенной функции, график степенной функции.</w:t>
            </w:r>
          </w:p>
        </w:tc>
        <w:tc>
          <w:tcPr>
            <w:tcW w:w="3694" w:type="dxa"/>
            <w:gridSpan w:val="2"/>
          </w:tcPr>
          <w:p w:rsidR="003E6C77" w:rsidRPr="003E6C77" w:rsidRDefault="003E6C77" w:rsidP="003E6C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bCs/>
                <w:sz w:val="24"/>
                <w:szCs w:val="24"/>
              </w:rPr>
              <w:t>Знать свойства функций.</w:t>
            </w:r>
          </w:p>
          <w:p w:rsidR="00F90EB5" w:rsidRPr="009D76A3" w:rsidRDefault="003E6C77" w:rsidP="003E6C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C77">
              <w:rPr>
                <w:rFonts w:ascii="Times New Roman" w:hAnsi="Times New Roman" w:cs="Times New Roman"/>
                <w:bCs/>
                <w:sz w:val="24"/>
                <w:szCs w:val="24"/>
              </w:rPr>
              <w:t>Уметь исследовать функцию по схеме, выполнять построение графиков сложных функций; объяснить изученные положения на подобранных примерах.</w:t>
            </w:r>
          </w:p>
        </w:tc>
        <w:tc>
          <w:tcPr>
            <w:tcW w:w="2230" w:type="dxa"/>
            <w:gridSpan w:val="2"/>
          </w:tcPr>
          <w:p w:rsidR="00F90EB5" w:rsidRDefault="003E6C77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фронтальный опрос, решение упражнений</w:t>
            </w:r>
          </w:p>
          <w:p w:rsidR="003E6C77" w:rsidRPr="003E6C77" w:rsidRDefault="003E6C77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планирование и проведение исследования, решение качественных задач</w:t>
            </w:r>
          </w:p>
        </w:tc>
        <w:tc>
          <w:tcPr>
            <w:tcW w:w="1915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6CF3" w:rsidRPr="00C255FB" w:rsidTr="00650280">
        <w:tc>
          <w:tcPr>
            <w:tcW w:w="14850" w:type="dxa"/>
            <w:gridSpan w:val="14"/>
          </w:tcPr>
          <w:p w:rsidR="00476CF3" w:rsidRDefault="005C0895" w:rsidP="005C089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Глава 7. </w:t>
            </w:r>
            <w:r w:rsidRPr="005C08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Показател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ьная и логарифмическая функции. (</w:t>
            </w:r>
            <w:r w:rsidR="000A79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29 </w:t>
            </w:r>
            <w:r w:rsidRPr="005C08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5C0895" w:rsidRPr="005C0895" w:rsidRDefault="005C0895" w:rsidP="005C089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5C08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lastRenderedPageBreak/>
              <w:t>Основные цели:</w:t>
            </w:r>
          </w:p>
          <w:p w:rsidR="005C0895" w:rsidRPr="005C0895" w:rsidRDefault="005C0895" w:rsidP="005C08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08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Формирование представлений о показательной и логарифмической функциях, их графиках и свойствах.</w:t>
            </w:r>
          </w:p>
          <w:p w:rsidR="005C0895" w:rsidRPr="005C0895" w:rsidRDefault="005C0895" w:rsidP="005C08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08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Овладение умением понимать и читать свойства и графики логарифмической функции, решать логарифмические уравнения и неравенства</w:t>
            </w:r>
          </w:p>
          <w:p w:rsidR="005C0895" w:rsidRPr="005C0895" w:rsidRDefault="005C0895" w:rsidP="005C08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08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Овладение умением понимать и читать свойства и графики показательной функции, решать показательные уравнения и неравенства.</w:t>
            </w:r>
          </w:p>
          <w:p w:rsidR="005C0895" w:rsidRPr="005C0895" w:rsidRDefault="005C0895" w:rsidP="005C089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C08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Развитие умения применять функционально-графические представления для описания и анализа закономерностей, существующих в окружающем мире и в смежных предметах.</w:t>
            </w:r>
          </w:p>
        </w:tc>
      </w:tr>
      <w:tr w:rsidR="00C53102" w:rsidRPr="00C255FB" w:rsidTr="00C54034">
        <w:tc>
          <w:tcPr>
            <w:tcW w:w="640" w:type="dxa"/>
            <w:gridSpan w:val="2"/>
          </w:tcPr>
          <w:p w:rsidR="00681B72" w:rsidRPr="00C255FB" w:rsidRDefault="00437AB9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24-26</w:t>
            </w:r>
          </w:p>
        </w:tc>
        <w:tc>
          <w:tcPr>
            <w:tcW w:w="3217" w:type="dxa"/>
            <w:gridSpan w:val="2"/>
          </w:tcPr>
          <w:p w:rsidR="009B5554" w:rsidRPr="009B5554" w:rsidRDefault="009B5554" w:rsidP="009B5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Показательная функция, её свойства</w:t>
            </w:r>
          </w:p>
          <w:p w:rsidR="00681B72" w:rsidRPr="00AB3943" w:rsidRDefault="009B5554" w:rsidP="009B5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график.</w:t>
            </w:r>
          </w:p>
        </w:tc>
        <w:tc>
          <w:tcPr>
            <w:tcW w:w="3154" w:type="dxa"/>
            <w:gridSpan w:val="3"/>
          </w:tcPr>
          <w:p w:rsidR="00681B72" w:rsidRPr="00FF5A42" w:rsidRDefault="00FF5A42" w:rsidP="00DB10B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5A42">
              <w:rPr>
                <w:rFonts w:ascii="Times New Roman" w:eastAsia="Times New Roman" w:hAnsi="Times New Roman" w:cs="Times New Roman"/>
                <w:lang w:eastAsia="ru-RU"/>
              </w:rPr>
              <w:t>Показательная функция, свойства показательной функции, график функции, симметрия относительно оси ординат, экспонента, горизонтальная асимптота, степенная функция.</w:t>
            </w:r>
          </w:p>
        </w:tc>
        <w:tc>
          <w:tcPr>
            <w:tcW w:w="3694" w:type="dxa"/>
            <w:gridSpan w:val="2"/>
          </w:tcPr>
          <w:p w:rsidR="00681B72" w:rsidRPr="00AB3943" w:rsidRDefault="00FF5A42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5A42">
              <w:rPr>
                <w:rFonts w:ascii="Times New Roman" w:hAnsi="Times New Roman" w:cs="Times New Roman"/>
                <w:sz w:val="24"/>
                <w:szCs w:val="24"/>
              </w:rPr>
              <w:t>Уметь: свободно использовать определение показательной функции,</w:t>
            </w:r>
            <w:r>
              <w:t xml:space="preserve"> </w:t>
            </w:r>
            <w:r w:rsidRPr="00FF5A42">
              <w:rPr>
                <w:rFonts w:ascii="Times New Roman" w:hAnsi="Times New Roman" w:cs="Times New Roman"/>
                <w:sz w:val="24"/>
                <w:szCs w:val="24"/>
              </w:rPr>
              <w:t>формулировать ее свойства, строить график любой показательной функции, совершая преобразование простейшего графика; определять понятия, приводить доказательства; проводить описание свойств показательной функции по заданной формуле, без построения графика функции, применяя возможные преобразования графиков; проводить самооценку собственных действий.</w:t>
            </w:r>
          </w:p>
        </w:tc>
        <w:tc>
          <w:tcPr>
            <w:tcW w:w="2230" w:type="dxa"/>
            <w:gridSpan w:val="2"/>
          </w:tcPr>
          <w:p w:rsidR="00681B72" w:rsidRPr="00FF5A42" w:rsidRDefault="00FF5A42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алгоритма действия, решение упражнений, ответы на вопросы</w:t>
            </w:r>
          </w:p>
          <w:p w:rsidR="00FF5A42" w:rsidRPr="00C255FB" w:rsidRDefault="00FF5A4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5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опорными конспектами, раздаточным материалом по группам</w:t>
            </w:r>
          </w:p>
        </w:tc>
        <w:tc>
          <w:tcPr>
            <w:tcW w:w="1915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53102" w:rsidRPr="00C255FB" w:rsidTr="00C54034">
        <w:tc>
          <w:tcPr>
            <w:tcW w:w="640" w:type="dxa"/>
            <w:gridSpan w:val="2"/>
          </w:tcPr>
          <w:p w:rsidR="00681B72" w:rsidRPr="00C255FB" w:rsidRDefault="00437AB9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726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7" w:type="dxa"/>
            <w:gridSpan w:val="2"/>
          </w:tcPr>
          <w:p w:rsidR="0051238F" w:rsidRPr="0051238F" w:rsidRDefault="0051238F" w:rsidP="0051238F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  <w:r w:rsidRPr="0051238F">
              <w:rPr>
                <w:color w:val="000000"/>
                <w:szCs w:val="24"/>
              </w:rPr>
              <w:t>Показательные</w:t>
            </w:r>
          </w:p>
          <w:p w:rsidR="00681B72" w:rsidRPr="00AB3943" w:rsidRDefault="0051238F" w:rsidP="0051238F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  <w:r w:rsidRPr="0051238F">
              <w:rPr>
                <w:color w:val="000000"/>
                <w:szCs w:val="24"/>
              </w:rPr>
              <w:t>уравнения.</w:t>
            </w:r>
          </w:p>
        </w:tc>
        <w:tc>
          <w:tcPr>
            <w:tcW w:w="3154" w:type="dxa"/>
            <w:gridSpan w:val="3"/>
          </w:tcPr>
          <w:p w:rsidR="00681B72" w:rsidRPr="0051238F" w:rsidRDefault="0051238F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Показательное уравнение, функционально – графический метод, метод уравнивания показателей, метод введения новой переменной</w:t>
            </w:r>
          </w:p>
        </w:tc>
        <w:tc>
          <w:tcPr>
            <w:tcW w:w="3694" w:type="dxa"/>
            <w:gridSpan w:val="2"/>
          </w:tcPr>
          <w:p w:rsidR="0051238F" w:rsidRPr="0051238F" w:rsidRDefault="0051238F" w:rsidP="005123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238F">
              <w:rPr>
                <w:rFonts w:ascii="Times New Roman" w:hAnsi="Times New Roman" w:cs="Times New Roman"/>
                <w:sz w:val="24"/>
                <w:szCs w:val="24"/>
              </w:rPr>
              <w:t>Знать показательные уравнения.</w:t>
            </w:r>
          </w:p>
          <w:p w:rsidR="00681B72" w:rsidRPr="00AB3943" w:rsidRDefault="0051238F" w:rsidP="005123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238F">
              <w:rPr>
                <w:rFonts w:ascii="Times New Roman" w:hAnsi="Times New Roman" w:cs="Times New Roman"/>
                <w:sz w:val="24"/>
                <w:szCs w:val="24"/>
              </w:rPr>
              <w:t>и умеют решать простейшие показательны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уравнения, их системы; </w:t>
            </w:r>
            <w:r w:rsidRPr="0051238F">
              <w:rPr>
                <w:rFonts w:ascii="Times New Roman" w:hAnsi="Times New Roman" w:cs="Times New Roman"/>
                <w:sz w:val="24"/>
                <w:szCs w:val="24"/>
              </w:rPr>
              <w:t xml:space="preserve">решать показательные уравнения, применяя комбинацию нескольких алгоритмов; изображать на координатной плоскости множества решений простейших </w:t>
            </w:r>
            <w:r w:rsidRPr="00512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уравнений, и их систем; развернуто обосновывать суждения.</w:t>
            </w:r>
          </w:p>
        </w:tc>
        <w:tc>
          <w:tcPr>
            <w:tcW w:w="2230" w:type="dxa"/>
            <w:gridSpan w:val="2"/>
          </w:tcPr>
          <w:p w:rsidR="0051238F" w:rsidRPr="00454427" w:rsidRDefault="0051238F" w:rsidP="005123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опрос; построение</w:t>
            </w:r>
          </w:p>
          <w:p w:rsidR="00681B72" w:rsidRPr="00C255FB" w:rsidRDefault="0051238F" w:rsidP="0051238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алгоритма, работа с демонстрационным материалом, решение задач</w:t>
            </w:r>
          </w:p>
        </w:tc>
        <w:tc>
          <w:tcPr>
            <w:tcW w:w="1915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53102" w:rsidRPr="00C255FB" w:rsidTr="00C54034">
        <w:tc>
          <w:tcPr>
            <w:tcW w:w="640" w:type="dxa"/>
            <w:gridSpan w:val="2"/>
          </w:tcPr>
          <w:p w:rsidR="00681B72" w:rsidRPr="00C255FB" w:rsidRDefault="00437AB9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7" w:type="dxa"/>
            <w:gridSpan w:val="2"/>
          </w:tcPr>
          <w:p w:rsidR="00095B3A" w:rsidRPr="00095B3A" w:rsidRDefault="00095B3A" w:rsidP="00095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3A">
              <w:rPr>
                <w:rFonts w:ascii="Times New Roman" w:hAnsi="Times New Roman" w:cs="Times New Roman"/>
                <w:sz w:val="24"/>
                <w:szCs w:val="24"/>
              </w:rPr>
              <w:t>Показательные</w:t>
            </w:r>
          </w:p>
          <w:p w:rsidR="00681B72" w:rsidRPr="00510D10" w:rsidRDefault="00095B3A" w:rsidP="00095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3A"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3154" w:type="dxa"/>
            <w:gridSpan w:val="3"/>
          </w:tcPr>
          <w:p w:rsidR="00681B72" w:rsidRPr="00454427" w:rsidRDefault="00454427" w:rsidP="00510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неравенства, методы решения показательных неравенств, равносильные неравенства.</w:t>
            </w:r>
          </w:p>
        </w:tc>
        <w:tc>
          <w:tcPr>
            <w:tcW w:w="3694" w:type="dxa"/>
            <w:gridSpan w:val="2"/>
          </w:tcPr>
          <w:p w:rsidR="00454427" w:rsidRPr="00454427" w:rsidRDefault="00454427" w:rsidP="004544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427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представление о показательном неравенстве.</w:t>
            </w:r>
          </w:p>
          <w:p w:rsidR="00681B72" w:rsidRPr="00510D10" w:rsidRDefault="00454427" w:rsidP="004544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427">
              <w:rPr>
                <w:rFonts w:ascii="Times New Roman" w:hAnsi="Times New Roman" w:cs="Times New Roman"/>
                <w:bCs/>
                <w:sz w:val="24"/>
                <w:szCs w:val="24"/>
              </w:rPr>
              <w:t>Уметь: решать простейшие показательные неравенства, их системы; использовать для приближенного решения неравенств графический метод; решать показательные неравенства, применяя комбинацию нескольких алгоритмов; изображать на координатной плоскости множества решений простейших неравенств и их систем; проводить самооценку собственных действий</w:t>
            </w:r>
          </w:p>
        </w:tc>
        <w:tc>
          <w:tcPr>
            <w:tcW w:w="2230" w:type="dxa"/>
            <w:gridSpan w:val="2"/>
          </w:tcPr>
          <w:p w:rsidR="00454427" w:rsidRPr="00454427" w:rsidRDefault="00454427" w:rsidP="004544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фронтальный опрос,</w:t>
            </w:r>
          </w:p>
          <w:p w:rsidR="00681B72" w:rsidRPr="00C255FB" w:rsidRDefault="00454427" w:rsidP="004544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упражнений, ответы на вопросы</w:t>
            </w:r>
          </w:p>
        </w:tc>
        <w:tc>
          <w:tcPr>
            <w:tcW w:w="1915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37AB9" w:rsidRPr="00C255FB" w:rsidTr="00C54034">
        <w:tc>
          <w:tcPr>
            <w:tcW w:w="640" w:type="dxa"/>
            <w:gridSpan w:val="2"/>
          </w:tcPr>
          <w:p w:rsidR="00437AB9" w:rsidRDefault="00437AB9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7" w:type="dxa"/>
            <w:gridSpan w:val="2"/>
          </w:tcPr>
          <w:p w:rsidR="00437AB9" w:rsidRPr="00437AB9" w:rsidRDefault="00437AB9" w:rsidP="0043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AB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37AB9" w:rsidRPr="00095B3A" w:rsidRDefault="00437AB9" w:rsidP="0043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AB9">
              <w:rPr>
                <w:rFonts w:ascii="Times New Roman" w:hAnsi="Times New Roman" w:cs="Times New Roman"/>
                <w:sz w:val="24"/>
                <w:szCs w:val="24"/>
              </w:rPr>
              <w:t>№ 2 по теме</w:t>
            </w:r>
            <w:r w:rsidR="00DD025F">
              <w:rPr>
                <w:rFonts w:ascii="Times New Roman" w:hAnsi="Times New Roman" w:cs="Times New Roman"/>
                <w:sz w:val="24"/>
                <w:szCs w:val="24"/>
              </w:rPr>
              <w:t xml:space="preserve"> «Степенные и показательные функции</w:t>
            </w:r>
            <w:r w:rsidRPr="00437AB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54" w:type="dxa"/>
            <w:gridSpan w:val="3"/>
          </w:tcPr>
          <w:p w:rsidR="00437AB9" w:rsidRPr="00454427" w:rsidRDefault="00437AB9" w:rsidP="00510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</w:tcPr>
          <w:p w:rsidR="00437AB9" w:rsidRPr="00454427" w:rsidRDefault="00DD025F" w:rsidP="004544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12D9">
              <w:rPr>
                <w:rFonts w:ascii="Times New Roman" w:hAnsi="Times New Roman" w:cs="Times New Roman"/>
                <w:bCs/>
                <w:sz w:val="24"/>
                <w:szCs w:val="24"/>
              </w:rPr>
              <w:t>Уметь свободно пользоваться понятие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 </w:t>
            </w:r>
            <w:r w:rsidRPr="00A012D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функцией , ее свойствами и графиками,</w:t>
            </w:r>
          </w:p>
        </w:tc>
        <w:tc>
          <w:tcPr>
            <w:tcW w:w="2230" w:type="dxa"/>
            <w:gridSpan w:val="2"/>
          </w:tcPr>
          <w:p w:rsidR="00437AB9" w:rsidRPr="00454427" w:rsidRDefault="00DD025F" w:rsidP="004544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</w:t>
            </w:r>
          </w:p>
        </w:tc>
        <w:tc>
          <w:tcPr>
            <w:tcW w:w="1915" w:type="dxa"/>
            <w:gridSpan w:val="3"/>
          </w:tcPr>
          <w:p w:rsidR="00437AB9" w:rsidRPr="00C255FB" w:rsidRDefault="00437AB9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53102" w:rsidRPr="00C255FB" w:rsidTr="00C54034">
        <w:tc>
          <w:tcPr>
            <w:tcW w:w="640" w:type="dxa"/>
            <w:gridSpan w:val="2"/>
          </w:tcPr>
          <w:p w:rsidR="00AB3943" w:rsidRDefault="00C53102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7" w:type="dxa"/>
            <w:gridSpan w:val="2"/>
          </w:tcPr>
          <w:p w:rsidR="00AB3943" w:rsidRPr="00D04011" w:rsidRDefault="00C53102" w:rsidP="00BA3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102">
              <w:rPr>
                <w:rFonts w:ascii="Times New Roman" w:hAnsi="Times New Roman" w:cs="Times New Roman"/>
                <w:sz w:val="24"/>
                <w:szCs w:val="24"/>
              </w:rPr>
              <w:t>Понятие логарифма</w:t>
            </w:r>
          </w:p>
        </w:tc>
        <w:tc>
          <w:tcPr>
            <w:tcW w:w="3154" w:type="dxa"/>
            <w:gridSpan w:val="3"/>
          </w:tcPr>
          <w:p w:rsidR="00AB3943" w:rsidRPr="00C53102" w:rsidRDefault="00C53102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Логарифм, основание логарифма, иррациональное число, логарифмирование, десятичный логарифм</w:t>
            </w:r>
          </w:p>
        </w:tc>
        <w:tc>
          <w:tcPr>
            <w:tcW w:w="3694" w:type="dxa"/>
            <w:gridSpan w:val="2"/>
          </w:tcPr>
          <w:p w:rsidR="00C53102" w:rsidRPr="00C53102" w:rsidRDefault="00C53102" w:rsidP="00C5310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C53102">
              <w:rPr>
                <w:rFonts w:ascii="Times New Roman" w:hAnsi="Times New Roman" w:cs="Times New Roman"/>
                <w:sz w:val="24"/>
                <w:szCs w:val="24"/>
              </w:rPr>
              <w:t>Уметь: устанавливать связь между степенью и логарифмом. Понимать их взаимно противоположное значение.</w:t>
            </w:r>
          </w:p>
          <w:p w:rsidR="00AB3943" w:rsidRDefault="00C53102" w:rsidP="00C5310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C53102">
              <w:rPr>
                <w:rFonts w:ascii="Times New Roman" w:hAnsi="Times New Roman" w:cs="Times New Roman"/>
                <w:sz w:val="24"/>
                <w:szCs w:val="24"/>
              </w:rPr>
              <w:t>Уметь: вычислять логарифм числа по определению; выделить и записать главное, привести примеры; зная понятие логарифма и некоторые его свойства, выполнять преобразования логарифмических выражений и вычислять логарифмы чисел.</w:t>
            </w:r>
          </w:p>
          <w:p w:rsidR="00C53102" w:rsidRPr="00D04011" w:rsidRDefault="00C53102" w:rsidP="00C5310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C5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понятие логарифма и некоторые его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йства</w:t>
            </w:r>
          </w:p>
        </w:tc>
        <w:tc>
          <w:tcPr>
            <w:tcW w:w="2230" w:type="dxa"/>
            <w:gridSpan w:val="2"/>
          </w:tcPr>
          <w:p w:rsidR="00AB3943" w:rsidRPr="00C53102" w:rsidRDefault="00C53102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ФО, работа с демонстрационным материалом</w:t>
            </w:r>
          </w:p>
        </w:tc>
        <w:tc>
          <w:tcPr>
            <w:tcW w:w="1915" w:type="dxa"/>
            <w:gridSpan w:val="3"/>
          </w:tcPr>
          <w:p w:rsidR="00AB3943" w:rsidRPr="00C255FB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53102" w:rsidRPr="00C255FB" w:rsidTr="00C54034">
        <w:tc>
          <w:tcPr>
            <w:tcW w:w="640" w:type="dxa"/>
            <w:gridSpan w:val="2"/>
          </w:tcPr>
          <w:p w:rsidR="00681B72" w:rsidRPr="00C255FB" w:rsidRDefault="00665DD7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34-36</w:t>
            </w:r>
          </w:p>
        </w:tc>
        <w:tc>
          <w:tcPr>
            <w:tcW w:w="3217" w:type="dxa"/>
            <w:gridSpan w:val="2"/>
          </w:tcPr>
          <w:p w:rsidR="00665DD7" w:rsidRPr="00665DD7" w:rsidRDefault="00665DD7" w:rsidP="006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DD7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функция,</w:t>
            </w:r>
          </w:p>
          <w:p w:rsidR="00681B72" w:rsidRPr="00C255FB" w:rsidRDefault="00665DD7" w:rsidP="006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DD7">
              <w:rPr>
                <w:rFonts w:ascii="Times New Roman" w:hAnsi="Times New Roman" w:cs="Times New Roman"/>
                <w:sz w:val="24"/>
                <w:szCs w:val="24"/>
              </w:rPr>
              <w:t>её свойства и график.</w:t>
            </w:r>
          </w:p>
        </w:tc>
        <w:tc>
          <w:tcPr>
            <w:tcW w:w="3154" w:type="dxa"/>
            <w:gridSpan w:val="3"/>
          </w:tcPr>
          <w:p w:rsidR="00681B72" w:rsidRPr="00665DD7" w:rsidRDefault="00665DD7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функция, логарифмическая кривая,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логарифмической функции, график функции.</w:t>
            </w:r>
          </w:p>
        </w:tc>
        <w:tc>
          <w:tcPr>
            <w:tcW w:w="3694" w:type="dxa"/>
            <w:gridSpan w:val="2"/>
          </w:tcPr>
          <w:p w:rsidR="00665DD7" w:rsidRPr="00665DD7" w:rsidRDefault="00665DD7" w:rsidP="00665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определение логарифмической функции, ее свойства в зависимости от основания.</w:t>
            </w:r>
          </w:p>
          <w:p w:rsidR="00681B72" w:rsidRPr="00665DD7" w:rsidRDefault="00665DD7" w:rsidP="00665D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определять значение функции по значению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 при различных способах задания функции; применять свойства логарифмической функции; на творческом уровне исследовать функцию по схеме; проводить самооценку собственных действий. Владеть приёмами построения и исследования математических моделей.</w:t>
            </w:r>
          </w:p>
        </w:tc>
        <w:tc>
          <w:tcPr>
            <w:tcW w:w="2230" w:type="dxa"/>
            <w:gridSpan w:val="2"/>
          </w:tcPr>
          <w:p w:rsidR="00681B72" w:rsidRDefault="00665DD7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ФО, работа с демонстрационным материалом</w:t>
            </w:r>
          </w:p>
          <w:p w:rsidR="00665DD7" w:rsidRPr="00665DD7" w:rsidRDefault="00665DD7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алгоритма действия, решение упражнений</w:t>
            </w:r>
          </w:p>
        </w:tc>
        <w:tc>
          <w:tcPr>
            <w:tcW w:w="1915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75901" w:rsidRPr="00C255FB" w:rsidTr="00C54034">
        <w:tc>
          <w:tcPr>
            <w:tcW w:w="640" w:type="dxa"/>
            <w:gridSpan w:val="2"/>
          </w:tcPr>
          <w:p w:rsidR="00475901" w:rsidRDefault="00475901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37-39</w:t>
            </w:r>
          </w:p>
        </w:tc>
        <w:tc>
          <w:tcPr>
            <w:tcW w:w="3217" w:type="dxa"/>
            <w:gridSpan w:val="2"/>
          </w:tcPr>
          <w:p w:rsidR="00475901" w:rsidRPr="00665DD7" w:rsidRDefault="00475901" w:rsidP="006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01"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3154" w:type="dxa"/>
            <w:gridSpan w:val="3"/>
          </w:tcPr>
          <w:p w:rsidR="00475901" w:rsidRPr="00665DD7" w:rsidRDefault="00475901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логарифмов, логарифм произведения, логарифм частного, логарифм степени, логарифмирование.</w:t>
            </w:r>
          </w:p>
        </w:tc>
        <w:tc>
          <w:tcPr>
            <w:tcW w:w="3694" w:type="dxa"/>
            <w:gridSpan w:val="2"/>
          </w:tcPr>
          <w:p w:rsidR="00475901" w:rsidRPr="00475901" w:rsidRDefault="00475901" w:rsidP="004759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свойства логарифмов.</w:t>
            </w:r>
          </w:p>
          <w:p w:rsidR="00475901" w:rsidRPr="00665DD7" w:rsidRDefault="00475901" w:rsidP="004759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выполнять арифметические действия, сочетая устные и письменные приемы; находить значения логарифма; применять свойства логарифмов; на творческом уровне проводить по известным формулам и правилам преобразования буквенных выражений, включающих логарифмы; развернуто обосновывать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суждения</w:t>
            </w:r>
          </w:p>
        </w:tc>
        <w:tc>
          <w:tcPr>
            <w:tcW w:w="2230" w:type="dxa"/>
            <w:gridSpan w:val="2"/>
          </w:tcPr>
          <w:p w:rsidR="00475901" w:rsidRPr="00665DD7" w:rsidRDefault="00475901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проблемных задач</w:t>
            </w:r>
          </w:p>
        </w:tc>
        <w:tc>
          <w:tcPr>
            <w:tcW w:w="1915" w:type="dxa"/>
            <w:gridSpan w:val="3"/>
          </w:tcPr>
          <w:p w:rsidR="00475901" w:rsidRPr="00C255FB" w:rsidRDefault="00475901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D18D0" w:rsidRPr="00C255FB" w:rsidTr="00C54034">
        <w:tc>
          <w:tcPr>
            <w:tcW w:w="640" w:type="dxa"/>
            <w:gridSpan w:val="2"/>
          </w:tcPr>
          <w:p w:rsidR="00FD18D0" w:rsidRDefault="00FD18D0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3217" w:type="dxa"/>
            <w:gridSpan w:val="2"/>
          </w:tcPr>
          <w:p w:rsidR="00FD18D0" w:rsidRPr="00FD18D0" w:rsidRDefault="00FD18D0" w:rsidP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D0">
              <w:rPr>
                <w:rFonts w:ascii="Times New Roman" w:hAnsi="Times New Roman" w:cs="Times New Roman"/>
                <w:sz w:val="24"/>
                <w:szCs w:val="24"/>
              </w:rPr>
              <w:t>Логарифмические</w:t>
            </w:r>
          </w:p>
          <w:p w:rsidR="00FD18D0" w:rsidRPr="00475901" w:rsidRDefault="00FD18D0" w:rsidP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8D0">
              <w:rPr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</w:tc>
        <w:tc>
          <w:tcPr>
            <w:tcW w:w="3154" w:type="dxa"/>
            <w:gridSpan w:val="3"/>
          </w:tcPr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Логарифмическое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уравнение,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потенцирование,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равносильные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уравнения,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 –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метод, метод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потенцирования, метод введения новой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переменной, метод</w:t>
            </w:r>
          </w:p>
          <w:p w:rsidR="00FD18D0" w:rsidRPr="00475901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логарифмирования</w:t>
            </w:r>
          </w:p>
        </w:tc>
        <w:tc>
          <w:tcPr>
            <w:tcW w:w="3694" w:type="dxa"/>
            <w:gridSpan w:val="2"/>
          </w:tcPr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 логарифмическом уравнении.</w:t>
            </w:r>
          </w:p>
          <w:p w:rsidR="00FD18D0" w:rsidRPr="00FD18D0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решать простейшие логарифмические уравнения по определению; определять </w:t>
            </w: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понятия, приводить доказательства; решать логарифмические уравнения на творческом уровне, применяя комбинирование нескольких алгоритмов; объяснить изученные положения на самостоятельно подобранных конкретных примерах.</w:t>
            </w:r>
          </w:p>
          <w:p w:rsidR="00FD18D0" w:rsidRPr="00475901" w:rsidRDefault="00FD18D0" w:rsidP="00FD1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методах решения логарифмических уравнений.</w:t>
            </w:r>
          </w:p>
        </w:tc>
        <w:tc>
          <w:tcPr>
            <w:tcW w:w="2230" w:type="dxa"/>
            <w:gridSpan w:val="2"/>
          </w:tcPr>
          <w:p w:rsidR="00FD18D0" w:rsidRPr="00475901" w:rsidRDefault="00FD18D0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Проблемные задачи, фронтальный опрос, решение упражнений</w:t>
            </w:r>
          </w:p>
        </w:tc>
        <w:tc>
          <w:tcPr>
            <w:tcW w:w="1915" w:type="dxa"/>
            <w:gridSpan w:val="3"/>
          </w:tcPr>
          <w:p w:rsidR="00FD18D0" w:rsidRPr="00C255FB" w:rsidRDefault="00FD18D0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75901" w:rsidRPr="00C255FB" w:rsidTr="00C54034">
        <w:tc>
          <w:tcPr>
            <w:tcW w:w="640" w:type="dxa"/>
            <w:gridSpan w:val="2"/>
          </w:tcPr>
          <w:p w:rsidR="00475901" w:rsidRDefault="00FD18D0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217" w:type="dxa"/>
            <w:gridSpan w:val="2"/>
          </w:tcPr>
          <w:p w:rsidR="00475901" w:rsidRPr="00475901" w:rsidRDefault="00475901" w:rsidP="0047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0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75901" w:rsidRPr="00475901" w:rsidRDefault="00475901" w:rsidP="0047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01">
              <w:rPr>
                <w:rFonts w:ascii="Times New Roman" w:hAnsi="Times New Roman" w:cs="Times New Roman"/>
                <w:sz w:val="24"/>
                <w:szCs w:val="24"/>
              </w:rPr>
              <w:t>№ 3 по теме «Показательная и логарифмическая функции. Показательные уравнения и неравенства».</w:t>
            </w:r>
          </w:p>
        </w:tc>
        <w:tc>
          <w:tcPr>
            <w:tcW w:w="3154" w:type="dxa"/>
            <w:gridSpan w:val="3"/>
          </w:tcPr>
          <w:p w:rsidR="00475901" w:rsidRPr="00475901" w:rsidRDefault="00475901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</w:tcPr>
          <w:p w:rsidR="00475901" w:rsidRPr="00475901" w:rsidRDefault="00475901" w:rsidP="004759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</w:tcPr>
          <w:p w:rsidR="00475901" w:rsidRPr="00475901" w:rsidRDefault="00475901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</w:t>
            </w:r>
          </w:p>
        </w:tc>
        <w:tc>
          <w:tcPr>
            <w:tcW w:w="1915" w:type="dxa"/>
            <w:gridSpan w:val="3"/>
          </w:tcPr>
          <w:p w:rsidR="00475901" w:rsidRPr="00C255FB" w:rsidRDefault="00475901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C2086" w:rsidRPr="00C255FB" w:rsidTr="00C54034">
        <w:tc>
          <w:tcPr>
            <w:tcW w:w="640" w:type="dxa"/>
            <w:gridSpan w:val="2"/>
          </w:tcPr>
          <w:p w:rsidR="00BC2086" w:rsidRDefault="008E3E87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3217" w:type="dxa"/>
            <w:gridSpan w:val="2"/>
          </w:tcPr>
          <w:p w:rsidR="008E3E87" w:rsidRPr="008E3E87" w:rsidRDefault="008E3E87" w:rsidP="008E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E87">
              <w:rPr>
                <w:rFonts w:ascii="Times New Roman" w:hAnsi="Times New Roman" w:cs="Times New Roman"/>
                <w:sz w:val="24"/>
                <w:szCs w:val="24"/>
              </w:rPr>
              <w:t>Логарифмические</w:t>
            </w:r>
          </w:p>
          <w:p w:rsidR="00BC2086" w:rsidRPr="00475901" w:rsidRDefault="008E3E87" w:rsidP="008E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E87"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3154" w:type="dxa"/>
            <w:gridSpan w:val="3"/>
          </w:tcPr>
          <w:p w:rsidR="008E3E87" w:rsidRPr="008E3E87" w:rsidRDefault="008E3E87" w:rsidP="008E3E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Логарифмическое</w:t>
            </w:r>
          </w:p>
          <w:p w:rsidR="008E3E87" w:rsidRPr="008E3E87" w:rsidRDefault="008E3E87" w:rsidP="008E3E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неравенство, равносильно</w:t>
            </w:r>
          </w:p>
          <w:p w:rsidR="008E3E87" w:rsidRPr="008E3E87" w:rsidRDefault="008E3E87" w:rsidP="008E3E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логарифмическое</w:t>
            </w:r>
          </w:p>
          <w:p w:rsidR="008E3E87" w:rsidRPr="008E3E87" w:rsidRDefault="008E3E87" w:rsidP="008E3E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неравенство, методы</w:t>
            </w:r>
          </w:p>
          <w:p w:rsidR="008E3E87" w:rsidRPr="008E3E87" w:rsidRDefault="008E3E87" w:rsidP="008E3E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логарифмических</w:t>
            </w:r>
          </w:p>
          <w:p w:rsidR="00BC2086" w:rsidRPr="00475901" w:rsidRDefault="008E3E87" w:rsidP="008E3E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неравенств.</w:t>
            </w:r>
          </w:p>
        </w:tc>
        <w:tc>
          <w:tcPr>
            <w:tcW w:w="3694" w:type="dxa"/>
            <w:gridSpan w:val="2"/>
          </w:tcPr>
          <w:p w:rsidR="00A579FB" w:rsidRPr="00A579FB" w:rsidRDefault="00A579FB" w:rsidP="00A579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алгоритм решения логарифмического неравенства в зависимости от основания.</w:t>
            </w:r>
          </w:p>
          <w:p w:rsidR="00BC2086" w:rsidRPr="00475901" w:rsidRDefault="00A579FB" w:rsidP="00A579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решать простейшие логарифмические неравенства устно, применяют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метод.</w:t>
            </w:r>
          </w:p>
        </w:tc>
        <w:tc>
          <w:tcPr>
            <w:tcW w:w="2230" w:type="dxa"/>
            <w:gridSpan w:val="2"/>
          </w:tcPr>
          <w:p w:rsidR="00BC2086" w:rsidRPr="00475901" w:rsidRDefault="00A579FB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фронтальный опрос, работа с раздаточным материалом</w:t>
            </w:r>
          </w:p>
        </w:tc>
        <w:tc>
          <w:tcPr>
            <w:tcW w:w="1915" w:type="dxa"/>
            <w:gridSpan w:val="3"/>
          </w:tcPr>
          <w:p w:rsidR="00BC2086" w:rsidRPr="00C255FB" w:rsidRDefault="00BC2086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C2086" w:rsidRPr="00C255FB" w:rsidTr="00C54034">
        <w:tc>
          <w:tcPr>
            <w:tcW w:w="640" w:type="dxa"/>
            <w:gridSpan w:val="2"/>
          </w:tcPr>
          <w:p w:rsidR="00BC2086" w:rsidRDefault="00174F84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217" w:type="dxa"/>
            <w:gridSpan w:val="2"/>
          </w:tcPr>
          <w:p w:rsidR="00174F84" w:rsidRPr="00174F84" w:rsidRDefault="00174F84" w:rsidP="00174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F84">
              <w:rPr>
                <w:rFonts w:ascii="Times New Roman" w:hAnsi="Times New Roman" w:cs="Times New Roman"/>
                <w:sz w:val="24"/>
                <w:szCs w:val="24"/>
              </w:rPr>
              <w:t>Переход к новому</w:t>
            </w:r>
          </w:p>
          <w:p w:rsidR="00BC2086" w:rsidRPr="00475901" w:rsidRDefault="00174F84" w:rsidP="00174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F84">
              <w:rPr>
                <w:rFonts w:ascii="Times New Roman" w:hAnsi="Times New Roman" w:cs="Times New Roman"/>
                <w:sz w:val="24"/>
                <w:szCs w:val="24"/>
              </w:rPr>
              <w:t>основанию логарифма</w:t>
            </w:r>
          </w:p>
        </w:tc>
        <w:tc>
          <w:tcPr>
            <w:tcW w:w="3154" w:type="dxa"/>
            <w:gridSpan w:val="3"/>
          </w:tcPr>
          <w:p w:rsidR="00BC2086" w:rsidRPr="00475901" w:rsidRDefault="00174F84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произведения, логарифм частного, логарифм степени, логарифмирование.</w:t>
            </w:r>
          </w:p>
        </w:tc>
        <w:tc>
          <w:tcPr>
            <w:tcW w:w="3694" w:type="dxa"/>
            <w:gridSpan w:val="2"/>
          </w:tcPr>
          <w:p w:rsidR="00174F84" w:rsidRPr="00174F84" w:rsidRDefault="00174F84" w:rsidP="00174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свойства логарифмов.</w:t>
            </w:r>
          </w:p>
          <w:p w:rsidR="00BC2086" w:rsidRPr="00475901" w:rsidRDefault="00174F84" w:rsidP="00174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выполнять арифметические действия, сочетая устные и письменные приемы; находить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4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логарифма; применять свойства логарифмов; на творческом </w:t>
            </w:r>
            <w:r w:rsidRPr="00174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уровне проводить по известным формулам и правилам преобразования буквенных выражений, включающих логарифмы.</w:t>
            </w:r>
          </w:p>
        </w:tc>
        <w:tc>
          <w:tcPr>
            <w:tcW w:w="2230" w:type="dxa"/>
            <w:gridSpan w:val="2"/>
          </w:tcPr>
          <w:p w:rsidR="00BC2086" w:rsidRPr="00475901" w:rsidRDefault="006F7826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Проблемные задачи, фронтальный опрос, решение качественных задач</w:t>
            </w:r>
          </w:p>
        </w:tc>
        <w:tc>
          <w:tcPr>
            <w:tcW w:w="1915" w:type="dxa"/>
            <w:gridSpan w:val="3"/>
          </w:tcPr>
          <w:p w:rsidR="00BC2086" w:rsidRPr="00C255FB" w:rsidRDefault="00BC2086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C2086" w:rsidRPr="00C255FB" w:rsidTr="00C54034">
        <w:tc>
          <w:tcPr>
            <w:tcW w:w="640" w:type="dxa"/>
            <w:gridSpan w:val="2"/>
          </w:tcPr>
          <w:p w:rsidR="00BC2086" w:rsidRDefault="00061F6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49-51</w:t>
            </w:r>
          </w:p>
        </w:tc>
        <w:tc>
          <w:tcPr>
            <w:tcW w:w="3217" w:type="dxa"/>
            <w:gridSpan w:val="2"/>
          </w:tcPr>
          <w:p w:rsidR="00BC2086" w:rsidRPr="00475901" w:rsidRDefault="00061F63" w:rsidP="0047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F63">
              <w:rPr>
                <w:rFonts w:ascii="Times New Roman" w:hAnsi="Times New Roman" w:cs="Times New Roman"/>
                <w:sz w:val="24"/>
                <w:szCs w:val="24"/>
              </w:rPr>
              <w:t>Дифференцирование показательной логарифмической функций.</w:t>
            </w:r>
          </w:p>
        </w:tc>
        <w:tc>
          <w:tcPr>
            <w:tcW w:w="3154" w:type="dxa"/>
            <w:gridSpan w:val="3"/>
          </w:tcPr>
          <w:p w:rsidR="00BC2086" w:rsidRPr="00475901" w:rsidRDefault="00061F63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нахождения производной и первообразной показательной и логарифмической функций.</w:t>
            </w:r>
          </w:p>
        </w:tc>
        <w:tc>
          <w:tcPr>
            <w:tcW w:w="3694" w:type="dxa"/>
            <w:gridSpan w:val="2"/>
          </w:tcPr>
          <w:p w:rsidR="00061F63" w:rsidRPr="00061F63" w:rsidRDefault="00061F63" w:rsidP="00061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формулы для нахождения производной и первообразной показательной и логарифмической функций.</w:t>
            </w:r>
          </w:p>
          <w:p w:rsidR="00BC2086" w:rsidRPr="00475901" w:rsidRDefault="00061F63" w:rsidP="00061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формулы для нахождения производной и первообразной показательной и логарифмической функций; решать практические задачи с помощью дифференциального и интегрального исчисления.</w:t>
            </w:r>
          </w:p>
        </w:tc>
        <w:tc>
          <w:tcPr>
            <w:tcW w:w="2230" w:type="dxa"/>
            <w:gridSpan w:val="2"/>
          </w:tcPr>
          <w:p w:rsidR="00BC2086" w:rsidRPr="00475901" w:rsidRDefault="00061F63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ФО, решение упражнений, составление опорного конспекта, ответы на вопросы.</w:t>
            </w:r>
          </w:p>
        </w:tc>
        <w:tc>
          <w:tcPr>
            <w:tcW w:w="1915" w:type="dxa"/>
            <w:gridSpan w:val="3"/>
          </w:tcPr>
          <w:p w:rsidR="00BC2086" w:rsidRPr="00C255FB" w:rsidRDefault="00BC2086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61F63" w:rsidRPr="00C255FB" w:rsidTr="00C54034">
        <w:tc>
          <w:tcPr>
            <w:tcW w:w="640" w:type="dxa"/>
            <w:gridSpan w:val="2"/>
          </w:tcPr>
          <w:p w:rsidR="00061F63" w:rsidRDefault="00061F6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17" w:type="dxa"/>
            <w:gridSpan w:val="2"/>
          </w:tcPr>
          <w:p w:rsidR="00061F63" w:rsidRPr="00061F63" w:rsidRDefault="00061F63" w:rsidP="0006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F6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061F63" w:rsidRPr="00061F63" w:rsidRDefault="00061F63" w:rsidP="0006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F63">
              <w:rPr>
                <w:rFonts w:ascii="Times New Roman" w:hAnsi="Times New Roman" w:cs="Times New Roman"/>
                <w:sz w:val="24"/>
                <w:szCs w:val="24"/>
              </w:rPr>
              <w:t>№ 4 по теме «Показательная и логарифмическая функции».</w:t>
            </w:r>
          </w:p>
        </w:tc>
        <w:tc>
          <w:tcPr>
            <w:tcW w:w="3154" w:type="dxa"/>
            <w:gridSpan w:val="3"/>
          </w:tcPr>
          <w:p w:rsidR="00061F63" w:rsidRPr="00061F63" w:rsidRDefault="00061F63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</w:tcPr>
          <w:p w:rsidR="00061F63" w:rsidRPr="00061F63" w:rsidRDefault="00061F63" w:rsidP="00061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свободно пользоваться знанием о понятии логарифма, об его свойствах, о функции, ее свойствах и графике, о решении логарифмических уравнений и неравенств простейших и повышенной сложности.</w:t>
            </w:r>
          </w:p>
        </w:tc>
        <w:tc>
          <w:tcPr>
            <w:tcW w:w="2230" w:type="dxa"/>
            <w:gridSpan w:val="2"/>
          </w:tcPr>
          <w:p w:rsidR="00061F63" w:rsidRPr="00061F63" w:rsidRDefault="00061F63" w:rsidP="00DB1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</w:t>
            </w:r>
          </w:p>
        </w:tc>
        <w:tc>
          <w:tcPr>
            <w:tcW w:w="1915" w:type="dxa"/>
            <w:gridSpan w:val="3"/>
          </w:tcPr>
          <w:p w:rsidR="00061F63" w:rsidRPr="00C255FB" w:rsidRDefault="00061F6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13F3" w:rsidRPr="003A2132" w:rsidTr="00970207">
        <w:trPr>
          <w:trHeight w:val="259"/>
        </w:trPr>
        <w:tc>
          <w:tcPr>
            <w:tcW w:w="14850" w:type="dxa"/>
            <w:gridSpan w:val="14"/>
          </w:tcPr>
          <w:p w:rsidR="001A13F3" w:rsidRDefault="00C6710E" w:rsidP="00C671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67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рвообразная и интеграл. (</w:t>
            </w:r>
            <w:r w:rsidR="00FD18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C67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C6710E" w:rsidRPr="00C6710E" w:rsidRDefault="00C6710E" w:rsidP="00C671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C6710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Основные цели:</w:t>
            </w:r>
          </w:p>
          <w:p w:rsidR="00C6710E" w:rsidRPr="00C6710E" w:rsidRDefault="00C6710E" w:rsidP="00C6710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10E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представлений о понятиях первообразной, неопределенного интеграла, определенного интеграла.</w:t>
            </w:r>
          </w:p>
          <w:p w:rsidR="00C6710E" w:rsidRPr="00C6710E" w:rsidRDefault="00C6710E" w:rsidP="00C671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10E">
              <w:rPr>
                <w:rFonts w:ascii="Times New Roman" w:hAnsi="Times New Roman" w:cs="Times New Roman"/>
                <w:bCs/>
                <w:sz w:val="28"/>
                <w:szCs w:val="28"/>
              </w:rPr>
              <w:t>- Овладение умением применения первообразной функции при решении задачи вычисления площадей криволинейных трапеций и других плоских фигур</w:t>
            </w:r>
          </w:p>
        </w:tc>
      </w:tr>
      <w:tr w:rsidR="00C53102" w:rsidRPr="003A2132" w:rsidTr="00C54034">
        <w:tc>
          <w:tcPr>
            <w:tcW w:w="640" w:type="dxa"/>
            <w:gridSpan w:val="2"/>
            <w:tcBorders>
              <w:top w:val="single" w:sz="4" w:space="0" w:color="auto"/>
            </w:tcBorders>
          </w:tcPr>
          <w:p w:rsidR="00681B72" w:rsidRPr="003A2132" w:rsidRDefault="004850B5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2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18D0">
              <w:rPr>
                <w:rFonts w:ascii="Times New Roman" w:hAnsi="Times New Roman" w:cs="Times New Roman"/>
                <w:sz w:val="24"/>
                <w:szCs w:val="24"/>
              </w:rPr>
              <w:t>-55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</w:tcBorders>
          </w:tcPr>
          <w:p w:rsidR="00681B72" w:rsidRPr="00C6710E" w:rsidRDefault="00912ED6" w:rsidP="00121340">
            <w:pPr>
              <w:tabs>
                <w:tab w:val="left" w:pos="395"/>
                <w:tab w:val="left" w:pos="540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12ED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Первообразная.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</w:tcBorders>
          </w:tcPr>
          <w:p w:rsidR="00681B72" w:rsidRPr="00912ED6" w:rsidRDefault="00912ED6" w:rsidP="009E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ED6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Дифференцирование, интегрирование, первообразная, таблица первообразных, правила отыскания первообразных, неопределенный интеграл, </w:t>
            </w:r>
            <w:r w:rsidRPr="00912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основных неопределенных интегралов, правила интегрирования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</w:tcBorders>
          </w:tcPr>
          <w:p w:rsidR="00912ED6" w:rsidRPr="00912ED6" w:rsidRDefault="00912ED6" w:rsidP="00912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E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Знать понятие первообразной и неопределенного интеграла.</w:t>
            </w:r>
          </w:p>
          <w:p w:rsidR="00681B72" w:rsidRPr="00483106" w:rsidRDefault="00912ED6" w:rsidP="00912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E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пользоваться понятием первообразной и неопределенного интеграла; находить первообразные для </w:t>
            </w:r>
            <w:r w:rsidRPr="00912E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суммы функций и произведения функции на число, а также могут применять свойства неопределенных интегралов сложных творческих задачах; извлекать необходимую информацию из учебно-научных текстов.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</w:tcBorders>
          </w:tcPr>
          <w:p w:rsidR="00681B72" w:rsidRPr="00C54034" w:rsidRDefault="00C54034" w:rsidP="009E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Отработка алгоритма действия, решение упражнений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</w:tcBorders>
          </w:tcPr>
          <w:p w:rsidR="00681B72" w:rsidRPr="003A2132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681B72" w:rsidRPr="003A2132" w:rsidRDefault="00772137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D18D0">
              <w:rPr>
                <w:rFonts w:ascii="Times New Roman" w:hAnsi="Times New Roman" w:cs="Times New Roman"/>
                <w:sz w:val="24"/>
                <w:szCs w:val="24"/>
              </w:rPr>
              <w:t>6-59</w:t>
            </w:r>
          </w:p>
        </w:tc>
        <w:tc>
          <w:tcPr>
            <w:tcW w:w="3217" w:type="dxa"/>
            <w:gridSpan w:val="2"/>
          </w:tcPr>
          <w:p w:rsidR="00681B72" w:rsidRPr="00361F8D" w:rsidRDefault="00C54034" w:rsidP="00850D7B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4034">
              <w:rPr>
                <w:rFonts w:ascii="Times New Roman" w:eastAsiaTheme="minorEastAsia" w:hAnsi="Times New Roman" w:cs="Times New Roman"/>
                <w:sz w:val="24"/>
                <w:szCs w:val="24"/>
              </w:rPr>
              <w:t>Определенный интеграл.</w:t>
            </w:r>
          </w:p>
        </w:tc>
        <w:tc>
          <w:tcPr>
            <w:tcW w:w="3154" w:type="dxa"/>
            <w:gridSpan w:val="3"/>
          </w:tcPr>
          <w:p w:rsidR="00350A3A" w:rsidRPr="00350A3A" w:rsidRDefault="00C54034" w:rsidP="00850D7B">
            <w:pPr>
              <w:rPr>
                <w:rFonts w:ascii="Times New Roman" w:hAnsi="Times New Roman" w:cs="Times New Roman"/>
                <w:color w:val="000000"/>
              </w:rPr>
            </w:pPr>
            <w:r w:rsidRPr="00C54034">
              <w:rPr>
                <w:rFonts w:ascii="Times New Roman" w:hAnsi="Times New Roman" w:cs="Times New Roman"/>
                <w:color w:val="000000"/>
              </w:rPr>
              <w:t>Криволинейная трапеция, предел последовательности, площадь криволинейной последовательности, масса стержня, перемещение точки, определенный интеграл, пределы интегрирования, геометрический и физический смысл определенного интеграла, формула Ньютона – Лейбница, вычисление площадей плоских фигур с помощью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54034">
              <w:rPr>
                <w:rFonts w:ascii="Times New Roman" w:hAnsi="Times New Roman" w:cs="Times New Roman"/>
                <w:color w:val="000000"/>
              </w:rPr>
              <w:t>определенного интеграла.</w:t>
            </w:r>
          </w:p>
        </w:tc>
        <w:tc>
          <w:tcPr>
            <w:tcW w:w="3694" w:type="dxa"/>
            <w:gridSpan w:val="2"/>
          </w:tcPr>
          <w:p w:rsidR="00C54034" w:rsidRPr="00C54034" w:rsidRDefault="00C54034" w:rsidP="00C540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4034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представление о формуле Ньютона – Лейбница.</w:t>
            </w:r>
          </w:p>
          <w:p w:rsidR="00681B72" w:rsidRPr="00361F8D" w:rsidRDefault="00C54034" w:rsidP="00C540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4034">
              <w:rPr>
                <w:rFonts w:ascii="Times New Roman" w:hAnsi="Times New Roman" w:cs="Times New Roman"/>
                <w:bCs/>
                <w:sz w:val="24"/>
                <w:szCs w:val="24"/>
              </w:rPr>
              <w:t>Уметь: применять формулу Ньютона – Лейбница для вычисления площади криволинейной трапеции в простейших и сложных заданиях; обосновывать суждения, давать определения, приводить доказательства, примеры</w:t>
            </w:r>
          </w:p>
        </w:tc>
        <w:tc>
          <w:tcPr>
            <w:tcW w:w="2230" w:type="dxa"/>
            <w:gridSpan w:val="2"/>
          </w:tcPr>
          <w:p w:rsidR="00681B72" w:rsidRDefault="00C54034" w:rsidP="00C54034">
            <w:pPr>
              <w:rPr>
                <w:rFonts w:ascii="Times New Roman" w:hAnsi="Times New Roman" w:cs="Times New Roman"/>
                <w:color w:val="000000"/>
              </w:rPr>
            </w:pPr>
            <w:r w:rsidRPr="00C54034">
              <w:rPr>
                <w:rFonts w:ascii="Times New Roman" w:hAnsi="Times New Roman" w:cs="Times New Roman"/>
                <w:color w:val="000000"/>
              </w:rPr>
              <w:t>Работа с конспектом, книгой и наглядными пособиями по группам</w:t>
            </w:r>
          </w:p>
          <w:p w:rsidR="00C54034" w:rsidRDefault="00C54034" w:rsidP="00C54034">
            <w:pPr>
              <w:rPr>
                <w:rFonts w:ascii="Times New Roman" w:hAnsi="Times New Roman" w:cs="Times New Roman"/>
                <w:color w:val="000000"/>
              </w:rPr>
            </w:pPr>
            <w:r w:rsidRPr="00C54034">
              <w:rPr>
                <w:rFonts w:ascii="Times New Roman" w:hAnsi="Times New Roman" w:cs="Times New Roman"/>
                <w:color w:val="000000"/>
              </w:rPr>
              <w:t>Организация совместной учебной деятельности, решение качественных задач</w:t>
            </w:r>
          </w:p>
          <w:p w:rsidR="00C54034" w:rsidRPr="00C54034" w:rsidRDefault="00C54034" w:rsidP="00C54034">
            <w:pPr>
              <w:rPr>
                <w:rFonts w:ascii="Times New Roman" w:hAnsi="Times New Roman" w:cs="Times New Roman"/>
                <w:color w:val="000000"/>
              </w:rPr>
            </w:pPr>
            <w:r w:rsidRPr="00C54034">
              <w:rPr>
                <w:rFonts w:ascii="Times New Roman" w:hAnsi="Times New Roman" w:cs="Times New Roman"/>
                <w:color w:val="000000"/>
              </w:rPr>
              <w:t>Работа с опорными конспектами и раздаточным материалом.</w:t>
            </w:r>
          </w:p>
        </w:tc>
        <w:tc>
          <w:tcPr>
            <w:tcW w:w="1915" w:type="dxa"/>
            <w:gridSpan w:val="3"/>
          </w:tcPr>
          <w:p w:rsidR="00681B72" w:rsidRPr="003A2132" w:rsidRDefault="00681B72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63E35" w:rsidRPr="003A2132" w:rsidTr="00C54034">
        <w:tc>
          <w:tcPr>
            <w:tcW w:w="640" w:type="dxa"/>
            <w:gridSpan w:val="2"/>
          </w:tcPr>
          <w:p w:rsidR="00F63E35" w:rsidRDefault="00FD18D0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17" w:type="dxa"/>
            <w:gridSpan w:val="2"/>
          </w:tcPr>
          <w:p w:rsidR="00F63E35" w:rsidRPr="00F63E35" w:rsidRDefault="00F63E35" w:rsidP="00F63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F63E35" w:rsidRPr="00363D98" w:rsidRDefault="00F63E35" w:rsidP="00F63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35">
              <w:rPr>
                <w:rFonts w:ascii="Times New Roman" w:hAnsi="Times New Roman" w:cs="Times New Roman"/>
                <w:sz w:val="24"/>
                <w:szCs w:val="24"/>
              </w:rPr>
              <w:t>№ 5 по теме «Первообразная и интеграл».</w:t>
            </w:r>
          </w:p>
        </w:tc>
        <w:tc>
          <w:tcPr>
            <w:tcW w:w="3154" w:type="dxa"/>
            <w:gridSpan w:val="3"/>
          </w:tcPr>
          <w:p w:rsidR="00F63E35" w:rsidRPr="00363D98" w:rsidRDefault="00F63E35" w:rsidP="00363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2"/>
          </w:tcPr>
          <w:p w:rsidR="00F63E35" w:rsidRPr="00363D98" w:rsidRDefault="00F63E35" w:rsidP="00350A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E35">
              <w:rPr>
                <w:rFonts w:ascii="Times New Roman" w:hAnsi="Times New Roman" w:cs="Times New Roman"/>
                <w:sz w:val="24"/>
                <w:szCs w:val="24"/>
              </w:rPr>
              <w:t>Уметь: свободно пользоваться знаниями о первообразной и определенном и неопределенном интеграле при решения различных прикладных и творческих задачах.</w:t>
            </w:r>
          </w:p>
        </w:tc>
        <w:tc>
          <w:tcPr>
            <w:tcW w:w="2230" w:type="dxa"/>
            <w:gridSpan w:val="2"/>
          </w:tcPr>
          <w:p w:rsidR="00F63E35" w:rsidRPr="00F63E35" w:rsidRDefault="00F63E35" w:rsidP="00F63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35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</w:t>
            </w:r>
          </w:p>
          <w:p w:rsidR="00F63E35" w:rsidRPr="00363D98" w:rsidRDefault="00F63E35" w:rsidP="00F63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35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915" w:type="dxa"/>
            <w:gridSpan w:val="3"/>
          </w:tcPr>
          <w:p w:rsidR="00F63E35" w:rsidRPr="003A2132" w:rsidRDefault="00F63E35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C71" w:rsidRPr="003A2132" w:rsidTr="00D642F9">
        <w:tc>
          <w:tcPr>
            <w:tcW w:w="14850" w:type="dxa"/>
            <w:gridSpan w:val="14"/>
          </w:tcPr>
          <w:p w:rsidR="00DA3C71" w:rsidRDefault="00A82522" w:rsidP="00F53E5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9</w:t>
            </w:r>
            <w:r w:rsidR="00DA3C71"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F53E5F" w:rsidRPr="00F53E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математической статистики, комби</w:t>
            </w:r>
            <w:r w:rsidR="00F53E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наторики и теории вероятностей. (</w:t>
            </w:r>
            <w:r w:rsidR="00FD18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="00F53E5F" w:rsidRPr="00F53E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</w:t>
            </w:r>
            <w:r w:rsidR="00F53E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F53E5F" w:rsidRPr="00F53E5F" w:rsidRDefault="00F53E5F" w:rsidP="00F53E5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53E5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Основные цели:</w:t>
            </w:r>
          </w:p>
          <w:p w:rsidR="00F53E5F" w:rsidRPr="00F53E5F" w:rsidRDefault="00F53E5F" w:rsidP="00F53E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3E5F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первичных представлений о комбинаторных задачах, статистических методов обработки информации, независимых повторений испытаний в вероятностных заданиях.</w:t>
            </w:r>
          </w:p>
          <w:p w:rsidR="00F53E5F" w:rsidRPr="00F53E5F" w:rsidRDefault="00F53E5F" w:rsidP="00F53E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3E5F">
              <w:rPr>
                <w:rFonts w:ascii="Times New Roman" w:hAnsi="Times New Roman" w:cs="Times New Roman"/>
                <w:bCs/>
                <w:sz w:val="28"/>
                <w:szCs w:val="28"/>
              </w:rPr>
              <w:t>- Овладение умением применения классической вероятностной схемы, схемы Бернулли, закона больших чисел.</w:t>
            </w:r>
          </w:p>
          <w:p w:rsidR="00F53E5F" w:rsidRPr="00F53E5F" w:rsidRDefault="00F53E5F" w:rsidP="00F53E5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E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Развитие понимания, что реальный мир подчиняется не только детерминированным, но и статистическим закономерностям и умения использовать их для решения задач повседневной жизни (ПМК). После изучения данной </w:t>
            </w:r>
            <w:r w:rsidRPr="00F53E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темы, учащиеся должны уметь использовать приобретённые знания и умения в практической деятельности и повседневной жизни.</w:t>
            </w: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681B72" w:rsidRPr="003A2132" w:rsidRDefault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61-63</w:t>
            </w:r>
          </w:p>
        </w:tc>
        <w:tc>
          <w:tcPr>
            <w:tcW w:w="3217" w:type="dxa"/>
            <w:gridSpan w:val="2"/>
          </w:tcPr>
          <w:p w:rsidR="00681B72" w:rsidRPr="00092B36" w:rsidRDefault="00807421" w:rsidP="00F30C68">
            <w:pPr>
              <w:tabs>
                <w:tab w:val="left" w:pos="271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1"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</w:t>
            </w:r>
          </w:p>
        </w:tc>
        <w:tc>
          <w:tcPr>
            <w:tcW w:w="3154" w:type="dxa"/>
            <w:gridSpan w:val="3"/>
          </w:tcPr>
          <w:p w:rsidR="00681B72" w:rsidRPr="00807421" w:rsidRDefault="00807421" w:rsidP="001B2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Выборка, теорема о выборках двух элементов без учета их порядка, теорема о выборках трех элементов без учета их порядка</w:t>
            </w:r>
          </w:p>
        </w:tc>
        <w:tc>
          <w:tcPr>
            <w:tcW w:w="3694" w:type="dxa"/>
            <w:gridSpan w:val="2"/>
          </w:tcPr>
          <w:p w:rsidR="00681B72" w:rsidRDefault="00807421" w:rsidP="00092B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понятие перестановка и факториал в комбинаторных задачах. Уметь: сформулировать и доказать правило умножения; решать комбинаторные задачи;</w:t>
            </w:r>
          </w:p>
          <w:p w:rsidR="00807421" w:rsidRPr="00807421" w:rsidRDefault="00807421" w:rsidP="00092B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объяснить изученные положения на самостоятельно подобранных конкретных примерах.</w:t>
            </w:r>
          </w:p>
        </w:tc>
        <w:tc>
          <w:tcPr>
            <w:tcW w:w="2212" w:type="dxa"/>
          </w:tcPr>
          <w:p w:rsidR="00681B72" w:rsidRPr="00807421" w:rsidRDefault="00807421" w:rsidP="00962C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Проблемные задания, индивидуальный опрос, работа с раздаточными материалами</w:t>
            </w:r>
          </w:p>
        </w:tc>
        <w:tc>
          <w:tcPr>
            <w:tcW w:w="1933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681B72" w:rsidRPr="003A2132" w:rsidRDefault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A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7" w:type="dxa"/>
            <w:gridSpan w:val="2"/>
          </w:tcPr>
          <w:p w:rsidR="00681B72" w:rsidRPr="00AA5462" w:rsidRDefault="00AA5462" w:rsidP="00AA546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AA5462">
              <w:rPr>
                <w:szCs w:val="24"/>
              </w:rPr>
              <w:t>Простейшие вероятностные задачи</w:t>
            </w:r>
          </w:p>
        </w:tc>
        <w:tc>
          <w:tcPr>
            <w:tcW w:w="3154" w:type="dxa"/>
            <w:gridSpan w:val="3"/>
          </w:tcPr>
          <w:p w:rsidR="00681B72" w:rsidRPr="00AA5462" w:rsidRDefault="00AA5462" w:rsidP="00AA5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вероятности, комбинаторика, правило умножения, факториал, перестановки, отображение.</w:t>
            </w:r>
          </w:p>
        </w:tc>
        <w:tc>
          <w:tcPr>
            <w:tcW w:w="3694" w:type="dxa"/>
            <w:gridSpan w:val="2"/>
          </w:tcPr>
          <w:p w:rsidR="001B2F0F" w:rsidRDefault="00AA5462" w:rsidP="007E0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462">
              <w:rPr>
                <w:rFonts w:ascii="Times New Roman" w:hAnsi="Times New Roman" w:cs="Times New Roman"/>
                <w:sz w:val="24"/>
                <w:szCs w:val="24"/>
              </w:rPr>
              <w:t>Уметь: сформулировать и доказать правило умножения; решать комбинаторные задачи; работать с учебником, отбирать и структурировать материал</w:t>
            </w:r>
          </w:p>
          <w:p w:rsidR="00AA5462" w:rsidRPr="00AA5462" w:rsidRDefault="00AA5462" w:rsidP="00AA5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462">
              <w:rPr>
                <w:rFonts w:ascii="Times New Roman" w:hAnsi="Times New Roman" w:cs="Times New Roman"/>
                <w:sz w:val="24"/>
                <w:szCs w:val="24"/>
              </w:rPr>
              <w:t>Знать формулу сочетания и размещения элементов</w:t>
            </w:r>
          </w:p>
          <w:p w:rsidR="00AA5462" w:rsidRPr="003A2132" w:rsidRDefault="00AA5462" w:rsidP="00AA5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462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с выбором большого числа элементов данного множества; владеть навыками контроля и оценки своей деятельности</w:t>
            </w:r>
          </w:p>
        </w:tc>
        <w:tc>
          <w:tcPr>
            <w:tcW w:w="2212" w:type="dxa"/>
          </w:tcPr>
          <w:p w:rsidR="00681B72" w:rsidRPr="00422209" w:rsidRDefault="00422209" w:rsidP="00962C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42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Проблемные задания, индивидуальный опрос, работа с раздаточными материалами</w:t>
            </w:r>
            <w:bookmarkEnd w:id="0"/>
          </w:p>
        </w:tc>
        <w:tc>
          <w:tcPr>
            <w:tcW w:w="1933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7E0A04" w:rsidRDefault="00FD18D0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7E0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AA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17" w:type="dxa"/>
            <w:gridSpan w:val="2"/>
          </w:tcPr>
          <w:p w:rsidR="007E0A04" w:rsidRPr="002949CE" w:rsidRDefault="00234D5D" w:rsidP="0087373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Cs w:val="24"/>
              </w:rPr>
            </w:pPr>
            <w:r w:rsidRPr="00234D5D">
              <w:rPr>
                <w:color w:val="000000"/>
                <w:szCs w:val="24"/>
              </w:rPr>
              <w:t>Сочетания и размещения</w:t>
            </w:r>
          </w:p>
        </w:tc>
        <w:tc>
          <w:tcPr>
            <w:tcW w:w="3154" w:type="dxa"/>
            <w:gridSpan w:val="3"/>
          </w:tcPr>
          <w:p w:rsidR="007E0A04" w:rsidRPr="00C6540E" w:rsidRDefault="00234D5D" w:rsidP="00234D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для числа сочетаний и размещений элементов.</w:t>
            </w:r>
          </w:p>
        </w:tc>
        <w:tc>
          <w:tcPr>
            <w:tcW w:w="3694" w:type="dxa"/>
            <w:gridSpan w:val="2"/>
          </w:tcPr>
          <w:p w:rsidR="00234D5D" w:rsidRPr="00234D5D" w:rsidRDefault="00234D5D" w:rsidP="00234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D5D">
              <w:rPr>
                <w:rFonts w:ascii="Times New Roman" w:hAnsi="Times New Roman" w:cs="Times New Roman"/>
                <w:sz w:val="24"/>
                <w:szCs w:val="24"/>
              </w:rPr>
              <w:t>Знать формулу сочетания и размещения элементов</w:t>
            </w:r>
          </w:p>
          <w:p w:rsidR="007E0A04" w:rsidRPr="00234D5D" w:rsidRDefault="00234D5D" w:rsidP="00234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D5D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с выбором большого числа элементов данного множества; работать с учебником, отбирать и структурировать материал</w:t>
            </w:r>
          </w:p>
        </w:tc>
        <w:tc>
          <w:tcPr>
            <w:tcW w:w="2212" w:type="dxa"/>
          </w:tcPr>
          <w:p w:rsidR="00234D5D" w:rsidRPr="00234D5D" w:rsidRDefault="00234D5D" w:rsidP="00234D5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опрос, упражнения.</w:t>
            </w:r>
          </w:p>
          <w:p w:rsidR="007E0A04" w:rsidRPr="00234D5D" w:rsidRDefault="00234D5D" w:rsidP="00234D5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качественных задач.</w:t>
            </w:r>
          </w:p>
        </w:tc>
        <w:tc>
          <w:tcPr>
            <w:tcW w:w="1933" w:type="dxa"/>
            <w:gridSpan w:val="4"/>
          </w:tcPr>
          <w:p w:rsidR="007E0A04" w:rsidRPr="003A2132" w:rsidRDefault="007E0A04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7E0A04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654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42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7" w:type="dxa"/>
            <w:gridSpan w:val="2"/>
          </w:tcPr>
          <w:p w:rsidR="007E0A04" w:rsidRPr="00C6540E" w:rsidRDefault="00D42FB9" w:rsidP="00C654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2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бинома Ньютона</w:t>
            </w:r>
          </w:p>
        </w:tc>
        <w:tc>
          <w:tcPr>
            <w:tcW w:w="3154" w:type="dxa"/>
            <w:gridSpan w:val="3"/>
          </w:tcPr>
          <w:p w:rsidR="007E0A04" w:rsidRPr="00D42FB9" w:rsidRDefault="00D42FB9" w:rsidP="00C654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2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Выбор двух элементов, сочетание, размещение, число размещений, число сочетаний, формулы сочетания, бином Ньютона, </w:t>
            </w:r>
            <w:r w:rsidRPr="00D42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биноминальные коэффициенты.</w:t>
            </w:r>
          </w:p>
        </w:tc>
        <w:tc>
          <w:tcPr>
            <w:tcW w:w="3694" w:type="dxa"/>
            <w:gridSpan w:val="2"/>
          </w:tcPr>
          <w:p w:rsidR="00D42FB9" w:rsidRPr="00D42FB9" w:rsidRDefault="00D42FB9" w:rsidP="00D42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классическую вероятностную схему и классическое определение вероятности.</w:t>
            </w:r>
          </w:p>
          <w:p w:rsidR="007E0A04" w:rsidRDefault="00D42FB9" w:rsidP="00D42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FB9">
              <w:rPr>
                <w:rFonts w:ascii="Times New Roman" w:hAnsi="Times New Roman" w:cs="Times New Roman"/>
                <w:sz w:val="24"/>
                <w:szCs w:val="24"/>
              </w:rPr>
              <w:t xml:space="preserve">Уметь: построить и исследовать </w:t>
            </w:r>
            <w:r w:rsidRPr="00D4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различных ситуаций, связанных с понятием случайности; находить и использовать информацию.</w:t>
            </w:r>
          </w:p>
          <w:p w:rsidR="00D42FB9" w:rsidRPr="00D42FB9" w:rsidRDefault="00D42FB9" w:rsidP="00D42F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FB9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с выбором большого числа элементов данного множества; владеть навыками контроля и оценки своей деятельности</w:t>
            </w:r>
          </w:p>
        </w:tc>
        <w:tc>
          <w:tcPr>
            <w:tcW w:w="2212" w:type="dxa"/>
          </w:tcPr>
          <w:p w:rsidR="007E0A04" w:rsidRPr="00D42FB9" w:rsidRDefault="00D42FB9" w:rsidP="00A940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2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Построение алгоритма действия, решение упражнений, ответы на вопросы</w:t>
            </w:r>
          </w:p>
        </w:tc>
        <w:tc>
          <w:tcPr>
            <w:tcW w:w="1933" w:type="dxa"/>
            <w:gridSpan w:val="4"/>
          </w:tcPr>
          <w:p w:rsidR="007E0A04" w:rsidRPr="003A2132" w:rsidRDefault="007E0A0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681B72" w:rsidRPr="003A2132" w:rsidRDefault="00A9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FD18D0">
              <w:rPr>
                <w:rFonts w:ascii="Times New Roman" w:hAnsi="Times New Roman" w:cs="Times New Roman"/>
                <w:sz w:val="24"/>
                <w:szCs w:val="24"/>
              </w:rPr>
              <w:t>2-74</w:t>
            </w:r>
          </w:p>
        </w:tc>
        <w:tc>
          <w:tcPr>
            <w:tcW w:w="3217" w:type="dxa"/>
            <w:gridSpan w:val="2"/>
          </w:tcPr>
          <w:p w:rsidR="00681B72" w:rsidRPr="003A2132" w:rsidRDefault="00A01E2E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Cs w:val="24"/>
              </w:rPr>
            </w:pPr>
            <w:r w:rsidRPr="00A01E2E">
              <w:rPr>
                <w:color w:val="000000"/>
                <w:szCs w:val="24"/>
              </w:rPr>
              <w:t>Случайные события и их вероятности</w:t>
            </w:r>
          </w:p>
        </w:tc>
        <w:tc>
          <w:tcPr>
            <w:tcW w:w="3154" w:type="dxa"/>
            <w:gridSpan w:val="3"/>
          </w:tcPr>
          <w:p w:rsidR="00681B72" w:rsidRPr="00A01E2E" w:rsidRDefault="00A01E2E" w:rsidP="00A01E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объекта, случайность, случайные события, классическая вероятностная схема, классическое определение вероятности, правило суммы, вероятность суммы событий.</w:t>
            </w:r>
          </w:p>
        </w:tc>
        <w:tc>
          <w:tcPr>
            <w:tcW w:w="3694" w:type="dxa"/>
            <w:gridSpan w:val="2"/>
          </w:tcPr>
          <w:p w:rsidR="00681B72" w:rsidRPr="00A01E2E" w:rsidRDefault="00A01E2E" w:rsidP="001B2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построить и исследовать модели различных ситуаций, связанных с понятием случайности, привести примеры, подобрать аргументы, сформулировать выводы, передавать, информацию сжато, полно, выборочно</w:t>
            </w:r>
          </w:p>
        </w:tc>
        <w:tc>
          <w:tcPr>
            <w:tcW w:w="2212" w:type="dxa"/>
          </w:tcPr>
          <w:p w:rsidR="00681B72" w:rsidRPr="00A01E2E" w:rsidRDefault="00A01E2E" w:rsidP="00A940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Проблемные задачи, фронтальный опрос, работа с опорными конспектами</w:t>
            </w:r>
          </w:p>
        </w:tc>
        <w:tc>
          <w:tcPr>
            <w:tcW w:w="1933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40414F" w:rsidRDefault="00FD18D0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17" w:type="dxa"/>
            <w:gridSpan w:val="2"/>
          </w:tcPr>
          <w:p w:rsidR="0018112F" w:rsidRPr="0018112F" w:rsidRDefault="0018112F" w:rsidP="0018112F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18112F">
              <w:rPr>
                <w:szCs w:val="24"/>
              </w:rPr>
              <w:t>Контрольная работа</w:t>
            </w:r>
          </w:p>
          <w:p w:rsidR="0040414F" w:rsidRPr="003A2132" w:rsidRDefault="0018112F" w:rsidP="0018112F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18112F">
              <w:rPr>
                <w:szCs w:val="24"/>
              </w:rPr>
              <w:t>№ 6 по теме «Комбинаторика и вероятность»</w:t>
            </w:r>
          </w:p>
        </w:tc>
        <w:tc>
          <w:tcPr>
            <w:tcW w:w="3154" w:type="dxa"/>
            <w:gridSpan w:val="3"/>
          </w:tcPr>
          <w:p w:rsidR="0040414F" w:rsidRPr="0018112F" w:rsidRDefault="0018112F" w:rsidP="00BA52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1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методы решения задач комбинаторики и вероятности</w:t>
            </w:r>
          </w:p>
        </w:tc>
        <w:tc>
          <w:tcPr>
            <w:tcW w:w="3694" w:type="dxa"/>
            <w:gridSpan w:val="2"/>
          </w:tcPr>
          <w:p w:rsidR="0040414F" w:rsidRPr="0018112F" w:rsidRDefault="0018112F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12F">
              <w:rPr>
                <w:rFonts w:ascii="Times New Roman" w:hAnsi="Times New Roman" w:cs="Times New Roman"/>
                <w:sz w:val="24"/>
                <w:szCs w:val="24"/>
              </w:rPr>
              <w:t>Уметь: свободно использовать умение расширять и обобщать сведения по методам решения задач комбинаторики и вероятности; владеть навыками самоанализа и самоконтроля</w:t>
            </w:r>
          </w:p>
        </w:tc>
        <w:tc>
          <w:tcPr>
            <w:tcW w:w="2212" w:type="dxa"/>
          </w:tcPr>
          <w:p w:rsidR="0040414F" w:rsidRPr="0018112F" w:rsidRDefault="0018112F" w:rsidP="008737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</w:p>
        </w:tc>
        <w:tc>
          <w:tcPr>
            <w:tcW w:w="1933" w:type="dxa"/>
            <w:gridSpan w:val="4"/>
          </w:tcPr>
          <w:p w:rsidR="0040414F" w:rsidRPr="003A2132" w:rsidRDefault="0040414F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7173F" w:rsidRPr="003A2132" w:rsidTr="00013651">
        <w:tc>
          <w:tcPr>
            <w:tcW w:w="14850" w:type="dxa"/>
            <w:gridSpan w:val="14"/>
          </w:tcPr>
          <w:p w:rsidR="0057173F" w:rsidRDefault="0057173F" w:rsidP="0057173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Глава 10. </w:t>
            </w:r>
            <w:r w:rsidRPr="005717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Уравнения и неравенства.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Системы уравнений, неравенств. (</w:t>
            </w:r>
            <w:r w:rsidR="00FD18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  <w:r w:rsidRPr="005717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57173F" w:rsidRPr="0057173F" w:rsidRDefault="0057173F" w:rsidP="0057173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5717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Основные цели:</w:t>
            </w:r>
          </w:p>
          <w:p w:rsidR="0057173F" w:rsidRPr="0057173F" w:rsidRDefault="0057173F" w:rsidP="005717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7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571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представлений об уравнениях, неравенствах и их системах, о решении уравнения, неравенства и системы, о уравнениях и неравенствах с параметром.</w:t>
            </w:r>
          </w:p>
          <w:p w:rsidR="0057173F" w:rsidRPr="0057173F" w:rsidRDefault="0057173F" w:rsidP="005717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Овладение навыками общих методов решения уравнений, неравенств и их систем.</w:t>
            </w:r>
          </w:p>
          <w:p w:rsidR="0057173F" w:rsidRPr="0057173F" w:rsidRDefault="0057173F" w:rsidP="005717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Овладение умением решения уравнений и неравенств с параметрами, нахождения всех возможных решений, в зависимости от значения параметра.</w:t>
            </w:r>
          </w:p>
          <w:p w:rsidR="0057173F" w:rsidRPr="0057173F" w:rsidRDefault="0057173F" w:rsidP="005717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Обобщение и систематизация имеющихся сведений об уравнениях, неравенствах, системах и методах их решения; ознакомление с общими методами решения.</w:t>
            </w:r>
          </w:p>
          <w:p w:rsidR="0057173F" w:rsidRPr="0057173F" w:rsidRDefault="0057173F" w:rsidP="0057173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1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Развитие умения проводить аргументированные рассуждения, делать логически обоснованные выводы, отличать </w:t>
            </w:r>
            <w:r w:rsidRPr="00571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доказанные утверждения от недоказанных, ясно, точно и грамотно выражать свои мысли в устной и письменной речи</w:t>
            </w: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40414F" w:rsidRDefault="000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FD18D0">
              <w:rPr>
                <w:rFonts w:ascii="Times New Roman" w:hAnsi="Times New Roman" w:cs="Times New Roman"/>
                <w:sz w:val="24"/>
                <w:szCs w:val="24"/>
              </w:rPr>
              <w:t>-77</w:t>
            </w:r>
          </w:p>
        </w:tc>
        <w:tc>
          <w:tcPr>
            <w:tcW w:w="3217" w:type="dxa"/>
            <w:gridSpan w:val="2"/>
          </w:tcPr>
          <w:p w:rsidR="0040414F" w:rsidRPr="00F8553D" w:rsidRDefault="00040AFE" w:rsidP="00040AFE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Равносильность </w:t>
            </w:r>
            <w:r w:rsidRPr="00040AFE">
              <w:rPr>
                <w:szCs w:val="24"/>
              </w:rPr>
              <w:t>уравнений.</w:t>
            </w:r>
          </w:p>
        </w:tc>
        <w:tc>
          <w:tcPr>
            <w:tcW w:w="3154" w:type="dxa"/>
            <w:gridSpan w:val="3"/>
          </w:tcPr>
          <w:p w:rsidR="0040414F" w:rsidRPr="00040AFE" w:rsidRDefault="00040AFE" w:rsidP="00040A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Равносильность уравнений, следствие уравнений, посторонние корни, теорема равносильности, преобразование данного уравнения в уравнение – следствие, расширение области определения, проверка корней, потеря корней</w:t>
            </w:r>
          </w:p>
        </w:tc>
        <w:tc>
          <w:tcPr>
            <w:tcW w:w="3694" w:type="dxa"/>
            <w:gridSpan w:val="2"/>
          </w:tcPr>
          <w:p w:rsidR="00040AFE" w:rsidRPr="00040AFE" w:rsidRDefault="00040AFE" w:rsidP="000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AFE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равносильности уравнений.</w:t>
            </w:r>
          </w:p>
          <w:p w:rsidR="00040AFE" w:rsidRPr="00040AFE" w:rsidRDefault="00040AFE" w:rsidP="000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AFE">
              <w:rPr>
                <w:rFonts w:ascii="Times New Roman" w:hAnsi="Times New Roman" w:cs="Times New Roman"/>
                <w:sz w:val="24"/>
                <w:szCs w:val="24"/>
              </w:rPr>
              <w:t>Знать основные теоремы равносильности.</w:t>
            </w:r>
          </w:p>
          <w:p w:rsidR="0040414F" w:rsidRPr="00040AFE" w:rsidRDefault="00040AFE" w:rsidP="0004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AFE">
              <w:rPr>
                <w:rFonts w:ascii="Times New Roman" w:hAnsi="Times New Roman" w:cs="Times New Roman"/>
                <w:sz w:val="24"/>
                <w:szCs w:val="24"/>
              </w:rPr>
              <w:t>Уметь: производить равносильные переходы с целью упрощения уравнения; доказывать равносильность уравнений на основе теорем равносильности; самостоятельно искать, и отбирать необходимую для решения учебных задач информацию.</w:t>
            </w:r>
          </w:p>
        </w:tc>
        <w:tc>
          <w:tcPr>
            <w:tcW w:w="2212" w:type="dxa"/>
          </w:tcPr>
          <w:p w:rsidR="0040414F" w:rsidRPr="00040AFE" w:rsidRDefault="00040AFE" w:rsidP="00A940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опорного конспекта, решение задач, работа с текстом и книгой</w:t>
            </w:r>
          </w:p>
        </w:tc>
        <w:tc>
          <w:tcPr>
            <w:tcW w:w="1933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40414F" w:rsidRDefault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17" w:type="dxa"/>
            <w:gridSpan w:val="2"/>
          </w:tcPr>
          <w:p w:rsidR="008C4EA9" w:rsidRPr="008C4EA9" w:rsidRDefault="008C4EA9" w:rsidP="008C4EA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8C4EA9">
              <w:rPr>
                <w:szCs w:val="24"/>
              </w:rPr>
              <w:t>Общие методы</w:t>
            </w:r>
          </w:p>
          <w:p w:rsidR="0040414F" w:rsidRPr="003A2132" w:rsidRDefault="008C4EA9" w:rsidP="008C4EA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8C4EA9">
              <w:rPr>
                <w:szCs w:val="24"/>
              </w:rPr>
              <w:t>решения уравнений.</w:t>
            </w:r>
          </w:p>
        </w:tc>
        <w:tc>
          <w:tcPr>
            <w:tcW w:w="3154" w:type="dxa"/>
            <w:gridSpan w:val="3"/>
          </w:tcPr>
          <w:p w:rsidR="0040414F" w:rsidRPr="008C4EA9" w:rsidRDefault="008C4EA9" w:rsidP="008C4E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уравнения, метод разложения на множители, метод введения новой переменной, функционально – графический метод</w:t>
            </w:r>
          </w:p>
        </w:tc>
        <w:tc>
          <w:tcPr>
            <w:tcW w:w="3694" w:type="dxa"/>
            <w:gridSpan w:val="2"/>
          </w:tcPr>
          <w:p w:rsidR="008C4EA9" w:rsidRPr="008C4EA9" w:rsidRDefault="008C4EA9" w:rsidP="008C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EA9">
              <w:rPr>
                <w:rFonts w:ascii="Times New Roman" w:hAnsi="Times New Roman" w:cs="Times New Roman"/>
                <w:sz w:val="24"/>
                <w:szCs w:val="24"/>
              </w:rPr>
              <w:t>Знать основные методы решения алгебраических уравнений: метод разложения на множители и метод введения новой переменной.</w:t>
            </w:r>
          </w:p>
          <w:p w:rsidR="0040414F" w:rsidRDefault="008C4EA9" w:rsidP="008C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EA9">
              <w:rPr>
                <w:rFonts w:ascii="Times New Roman" w:hAnsi="Times New Roman" w:cs="Times New Roman"/>
                <w:sz w:val="24"/>
                <w:szCs w:val="24"/>
              </w:rPr>
              <w:t>Уметь: решать рациональные уравнения высших степеней методами разложения на множители или введением новой переменной, решать рациональные уравнения, содержащие модуль; извлекать необходимую информацию из учебно-научных текстов</w:t>
            </w:r>
          </w:p>
          <w:p w:rsidR="008C4EA9" w:rsidRPr="00F8553D" w:rsidRDefault="008C4EA9" w:rsidP="008C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EA9">
              <w:rPr>
                <w:rFonts w:ascii="Times New Roman" w:hAnsi="Times New Roman" w:cs="Times New Roman"/>
                <w:sz w:val="24"/>
                <w:szCs w:val="24"/>
              </w:rPr>
              <w:t xml:space="preserve">Уметь: решать простые тригонометрические, показательные, логарифмические, иррациональные уравнения. уравнения, содержащие модуль; применять способ замены </w:t>
            </w:r>
            <w:r w:rsidRPr="008C4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неизвестных при решении различных уравнений; самостоятельно искать, и отбирать необходимую для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EA9">
              <w:rPr>
                <w:rFonts w:ascii="Times New Roman" w:hAnsi="Times New Roman" w:cs="Times New Roman"/>
                <w:sz w:val="24"/>
                <w:szCs w:val="24"/>
              </w:rPr>
              <w:t>учебных задач информацию.</w:t>
            </w:r>
          </w:p>
        </w:tc>
        <w:tc>
          <w:tcPr>
            <w:tcW w:w="2212" w:type="dxa"/>
          </w:tcPr>
          <w:p w:rsidR="0040414F" w:rsidRPr="008C4EA9" w:rsidRDefault="008C4EA9" w:rsidP="008C4E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Проблемные задания, фронтальный опрос, решение упражнений</w:t>
            </w:r>
          </w:p>
        </w:tc>
        <w:tc>
          <w:tcPr>
            <w:tcW w:w="1933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40414F" w:rsidRDefault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81-84</w:t>
            </w:r>
          </w:p>
        </w:tc>
        <w:tc>
          <w:tcPr>
            <w:tcW w:w="3217" w:type="dxa"/>
            <w:gridSpan w:val="2"/>
          </w:tcPr>
          <w:p w:rsidR="009B5E42" w:rsidRPr="009B5E42" w:rsidRDefault="009B5E42" w:rsidP="009B5E4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9B5E42">
              <w:rPr>
                <w:szCs w:val="24"/>
              </w:rPr>
              <w:t>Решение неравенств</w:t>
            </w:r>
          </w:p>
          <w:p w:rsidR="0040414F" w:rsidRPr="003A2132" w:rsidRDefault="009B5E42" w:rsidP="009B5E4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9B5E42">
              <w:rPr>
                <w:szCs w:val="24"/>
              </w:rPr>
              <w:t>с одной переменной</w:t>
            </w:r>
          </w:p>
        </w:tc>
        <w:tc>
          <w:tcPr>
            <w:tcW w:w="3154" w:type="dxa"/>
            <w:gridSpan w:val="3"/>
          </w:tcPr>
          <w:p w:rsidR="009B5E42" w:rsidRPr="009B5E42" w:rsidRDefault="009B5E42" w:rsidP="009B5E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E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Равносильность</w:t>
            </w:r>
          </w:p>
          <w:p w:rsidR="0040414F" w:rsidRPr="009B5E42" w:rsidRDefault="009B5E42" w:rsidP="009B5E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E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неравенств, следствие неравенств, общее решение, частное решение, система неравенств, совокупность неравенств.</w:t>
            </w:r>
          </w:p>
        </w:tc>
        <w:tc>
          <w:tcPr>
            <w:tcW w:w="3694" w:type="dxa"/>
            <w:gridSpan w:val="2"/>
          </w:tcPr>
          <w:p w:rsidR="009B5E42" w:rsidRPr="009B5E42" w:rsidRDefault="009B5E42" w:rsidP="009B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E42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равносильности неравенств; представление о возможных потерях или приобретениях корней и путях исправления данных ошибок.</w:t>
            </w:r>
          </w:p>
          <w:p w:rsidR="009B5E42" w:rsidRPr="009B5E42" w:rsidRDefault="009B5E42" w:rsidP="009B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E42">
              <w:rPr>
                <w:rFonts w:ascii="Times New Roman" w:hAnsi="Times New Roman" w:cs="Times New Roman"/>
                <w:sz w:val="24"/>
                <w:szCs w:val="24"/>
              </w:rPr>
              <w:t>Знать основные теоремы равносильности.</w:t>
            </w:r>
          </w:p>
          <w:p w:rsidR="0040414F" w:rsidRPr="009B5E42" w:rsidRDefault="009B5E42" w:rsidP="009B5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E42">
              <w:rPr>
                <w:rFonts w:ascii="Times New Roman" w:hAnsi="Times New Roman" w:cs="Times New Roman"/>
                <w:sz w:val="24"/>
                <w:szCs w:val="24"/>
              </w:rPr>
              <w:t>Уметь: производить равносильные переходы с целью упрощения уравнения; доказывать равносильность неравенств на основе теорем равносильности</w:t>
            </w:r>
          </w:p>
        </w:tc>
        <w:tc>
          <w:tcPr>
            <w:tcW w:w="2212" w:type="dxa"/>
          </w:tcPr>
          <w:p w:rsidR="0040414F" w:rsidRPr="009B5E42" w:rsidRDefault="009B5E42" w:rsidP="009B5E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E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Проблемные задания, фронтальный опрос, решение упражнений. Отработка алгоритма действия.</w:t>
            </w:r>
          </w:p>
        </w:tc>
        <w:tc>
          <w:tcPr>
            <w:tcW w:w="1933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40414F" w:rsidRDefault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3217" w:type="dxa"/>
            <w:gridSpan w:val="2"/>
          </w:tcPr>
          <w:p w:rsidR="0040414F" w:rsidRPr="003A2132" w:rsidRDefault="00BD7B56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BD7B56">
              <w:rPr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3154" w:type="dxa"/>
            <w:gridSpan w:val="3"/>
          </w:tcPr>
          <w:p w:rsidR="0040414F" w:rsidRDefault="00BD7B56" w:rsidP="00BD7B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уравнения с двумя неизвестными, изображение на плоскости множества решений уравнения и неравенства с двумя переменными</w:t>
            </w:r>
          </w:p>
          <w:p w:rsidR="00BD7B56" w:rsidRPr="00BD7B56" w:rsidRDefault="00BD7B56" w:rsidP="00BD7B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неравенств с двумя переменными, изображение на плоскости множества решений уравнений и неравенств с двумя переменными</w:t>
            </w:r>
          </w:p>
        </w:tc>
        <w:tc>
          <w:tcPr>
            <w:tcW w:w="3694" w:type="dxa"/>
            <w:gridSpan w:val="2"/>
          </w:tcPr>
          <w:p w:rsidR="0040414F" w:rsidRPr="00BD7B56" w:rsidRDefault="00BD7B56" w:rsidP="001D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B56">
              <w:rPr>
                <w:rFonts w:ascii="Times New Roman" w:hAnsi="Times New Roman" w:cs="Times New Roman"/>
                <w:sz w:val="24"/>
                <w:szCs w:val="24"/>
              </w:rPr>
              <w:t>Знать и уметь решать систему неравенств с двумя переменными; изображать на плоскости множество решений уравнений и неравенств с двумя переменными; самостоятельно искать, и отбирать необходимую для решения учебных задач информацию.</w:t>
            </w:r>
          </w:p>
        </w:tc>
        <w:tc>
          <w:tcPr>
            <w:tcW w:w="2212" w:type="dxa"/>
          </w:tcPr>
          <w:p w:rsidR="0040414F" w:rsidRPr="00BD7B56" w:rsidRDefault="00BD7B56" w:rsidP="00BD7B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опорного конспекта, решение задач, работа с текстом и книгой</w:t>
            </w:r>
          </w:p>
        </w:tc>
        <w:tc>
          <w:tcPr>
            <w:tcW w:w="1933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102" w:rsidRPr="003A2132" w:rsidTr="00C54034">
        <w:tc>
          <w:tcPr>
            <w:tcW w:w="640" w:type="dxa"/>
            <w:gridSpan w:val="2"/>
          </w:tcPr>
          <w:p w:rsidR="0040414F" w:rsidRDefault="0027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18D0">
              <w:rPr>
                <w:rFonts w:ascii="Times New Roman" w:hAnsi="Times New Roman" w:cs="Times New Roman"/>
                <w:sz w:val="24"/>
                <w:szCs w:val="24"/>
              </w:rPr>
              <w:t>7-90</w:t>
            </w:r>
          </w:p>
        </w:tc>
        <w:tc>
          <w:tcPr>
            <w:tcW w:w="3217" w:type="dxa"/>
            <w:gridSpan w:val="2"/>
          </w:tcPr>
          <w:p w:rsidR="0040414F" w:rsidRPr="003A2132" w:rsidRDefault="00FB6118" w:rsidP="005032F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B6118">
              <w:rPr>
                <w:szCs w:val="24"/>
              </w:rPr>
              <w:t>Системы уравнений.</w:t>
            </w:r>
          </w:p>
        </w:tc>
        <w:tc>
          <w:tcPr>
            <w:tcW w:w="3154" w:type="dxa"/>
            <w:gridSpan w:val="3"/>
          </w:tcPr>
          <w:p w:rsidR="0040414F" w:rsidRPr="00FB6118" w:rsidRDefault="00FB6118" w:rsidP="00FB61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уравнений, решение системы уравнений, равносильные </w:t>
            </w:r>
            <w:r w:rsidRPr="00FB6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системы, методы решения систем уравнений</w:t>
            </w:r>
          </w:p>
        </w:tc>
        <w:tc>
          <w:tcPr>
            <w:tcW w:w="3694" w:type="dxa"/>
            <w:gridSpan w:val="2"/>
          </w:tcPr>
          <w:p w:rsidR="00FB6118" w:rsidRPr="00FB6118" w:rsidRDefault="00FB6118" w:rsidP="00FB6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как решать графически и аналитически решать системы, составленные из двух и более </w:t>
            </w:r>
            <w:r w:rsidRPr="00FB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уравнений.</w:t>
            </w:r>
          </w:p>
          <w:p w:rsidR="0040414F" w:rsidRPr="00FB6118" w:rsidRDefault="00FB6118" w:rsidP="00FB6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sz w:val="24"/>
                <w:szCs w:val="24"/>
              </w:rPr>
              <w:t>Уметь: свободно применять различные способы при решении систем уравнений; извлекать необходимую информацию из учебно-научных текстов.</w:t>
            </w:r>
          </w:p>
        </w:tc>
        <w:tc>
          <w:tcPr>
            <w:tcW w:w="2212" w:type="dxa"/>
          </w:tcPr>
          <w:p w:rsidR="0040414F" w:rsidRPr="00FB6118" w:rsidRDefault="00FB6118" w:rsidP="00FB61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Проблемные задачи, фронтальный </w:t>
            </w:r>
            <w:r w:rsidRPr="00FB6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опрос, решение качественных задач.</w:t>
            </w:r>
          </w:p>
        </w:tc>
        <w:tc>
          <w:tcPr>
            <w:tcW w:w="1933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FB6118" w:rsidRPr="003A2132" w:rsidTr="00C54034">
        <w:tc>
          <w:tcPr>
            <w:tcW w:w="640" w:type="dxa"/>
            <w:gridSpan w:val="2"/>
          </w:tcPr>
          <w:p w:rsidR="00FB6118" w:rsidRDefault="00FD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  <w:r w:rsidR="00FB6118">
              <w:rPr>
                <w:rFonts w:ascii="Times New Roman" w:hAnsi="Times New Roman" w:cs="Times New Roman"/>
                <w:sz w:val="24"/>
                <w:szCs w:val="24"/>
              </w:rPr>
              <w:t>-93</w:t>
            </w:r>
          </w:p>
        </w:tc>
        <w:tc>
          <w:tcPr>
            <w:tcW w:w="3217" w:type="dxa"/>
            <w:gridSpan w:val="2"/>
          </w:tcPr>
          <w:p w:rsidR="00FB6118" w:rsidRPr="00FB6118" w:rsidRDefault="00FB6118" w:rsidP="00FB611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B6118">
              <w:rPr>
                <w:szCs w:val="24"/>
              </w:rPr>
              <w:t>Уравнения и</w:t>
            </w:r>
          </w:p>
          <w:p w:rsidR="00FB6118" w:rsidRPr="00FB6118" w:rsidRDefault="00FB6118" w:rsidP="00FB611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B6118">
              <w:rPr>
                <w:szCs w:val="24"/>
              </w:rPr>
              <w:t>неравенства</w:t>
            </w:r>
          </w:p>
          <w:p w:rsidR="00FB6118" w:rsidRPr="00FB6118" w:rsidRDefault="00FB6118" w:rsidP="00FB611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B6118">
              <w:rPr>
                <w:szCs w:val="24"/>
              </w:rPr>
              <w:t>с параметрами.</w:t>
            </w:r>
          </w:p>
        </w:tc>
        <w:tc>
          <w:tcPr>
            <w:tcW w:w="3154" w:type="dxa"/>
            <w:gridSpan w:val="3"/>
          </w:tcPr>
          <w:p w:rsidR="00FB6118" w:rsidRPr="00FB6118" w:rsidRDefault="00FB6118" w:rsidP="00FB61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с параметром, неравенства с параметром, приемы решения уравнений и неравенств с параметром</w:t>
            </w:r>
          </w:p>
        </w:tc>
        <w:tc>
          <w:tcPr>
            <w:tcW w:w="3694" w:type="dxa"/>
            <w:gridSpan w:val="2"/>
          </w:tcPr>
          <w:p w:rsidR="00FB6118" w:rsidRPr="00FB6118" w:rsidRDefault="00FB6118" w:rsidP="00FB6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sz w:val="24"/>
                <w:szCs w:val="24"/>
              </w:rPr>
              <w:t>Знать, как решать уравнения и неравенства с параметрами.</w:t>
            </w:r>
          </w:p>
          <w:p w:rsidR="00FB6118" w:rsidRPr="00FB6118" w:rsidRDefault="00FB6118" w:rsidP="00FB6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sz w:val="24"/>
                <w:szCs w:val="24"/>
              </w:rPr>
              <w:t>Уметь свободно решать уравнения и неравенства с параметрами; используют для решения познавательных задач справочную литературу; собрать материал для сообщения по заданной теме.</w:t>
            </w:r>
          </w:p>
        </w:tc>
        <w:tc>
          <w:tcPr>
            <w:tcW w:w="2212" w:type="dxa"/>
          </w:tcPr>
          <w:p w:rsidR="00FB6118" w:rsidRPr="00FB6118" w:rsidRDefault="00FB6118" w:rsidP="00FB61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Проблемные задачи, фронтальный опрос, решение упражнений. Отработка алгоритма действия.</w:t>
            </w:r>
          </w:p>
        </w:tc>
        <w:tc>
          <w:tcPr>
            <w:tcW w:w="1933" w:type="dxa"/>
            <w:gridSpan w:val="4"/>
          </w:tcPr>
          <w:p w:rsidR="00FB6118" w:rsidRPr="003A2132" w:rsidRDefault="00FB6118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437A0" w:rsidRPr="003A2132" w:rsidTr="00C54034">
        <w:tc>
          <w:tcPr>
            <w:tcW w:w="640" w:type="dxa"/>
            <w:gridSpan w:val="2"/>
          </w:tcPr>
          <w:p w:rsidR="000437A0" w:rsidRDefault="0004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17" w:type="dxa"/>
            <w:gridSpan w:val="2"/>
          </w:tcPr>
          <w:p w:rsidR="000437A0" w:rsidRPr="000437A0" w:rsidRDefault="000437A0" w:rsidP="000437A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0437A0">
              <w:rPr>
                <w:szCs w:val="24"/>
              </w:rPr>
              <w:t>Контрольная работа</w:t>
            </w:r>
          </w:p>
          <w:p w:rsidR="000437A0" w:rsidRPr="00FB6118" w:rsidRDefault="000437A0" w:rsidP="000437A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0437A0">
              <w:rPr>
                <w:szCs w:val="24"/>
              </w:rPr>
              <w:t>№ 7 по теме «Уравнения и неравенства. Системы уравнений и неравенств».</w:t>
            </w:r>
          </w:p>
        </w:tc>
        <w:tc>
          <w:tcPr>
            <w:tcW w:w="3154" w:type="dxa"/>
            <w:gridSpan w:val="3"/>
          </w:tcPr>
          <w:p w:rsidR="000437A0" w:rsidRPr="00FB6118" w:rsidRDefault="000437A0" w:rsidP="00FB61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4" w:type="dxa"/>
            <w:gridSpan w:val="2"/>
          </w:tcPr>
          <w:p w:rsidR="000437A0" w:rsidRPr="00FB6118" w:rsidRDefault="000437A0" w:rsidP="00FB6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A0">
              <w:rPr>
                <w:rFonts w:ascii="Times New Roman" w:hAnsi="Times New Roman" w:cs="Times New Roman"/>
                <w:sz w:val="24"/>
                <w:szCs w:val="24"/>
              </w:rPr>
              <w:t>Уметь: свободно пользоваться знаниями о равносильности, решать уравнения разных видов, используя разные методы; решать уравнения с параметром.</w:t>
            </w:r>
          </w:p>
        </w:tc>
        <w:tc>
          <w:tcPr>
            <w:tcW w:w="2212" w:type="dxa"/>
          </w:tcPr>
          <w:p w:rsidR="000437A0" w:rsidRPr="000437A0" w:rsidRDefault="000437A0" w:rsidP="000437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решение контрольных</w:t>
            </w:r>
          </w:p>
          <w:p w:rsidR="000437A0" w:rsidRPr="00FB6118" w:rsidRDefault="000437A0" w:rsidP="000437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заданий</w:t>
            </w:r>
          </w:p>
        </w:tc>
        <w:tc>
          <w:tcPr>
            <w:tcW w:w="1933" w:type="dxa"/>
            <w:gridSpan w:val="4"/>
          </w:tcPr>
          <w:p w:rsidR="000437A0" w:rsidRPr="003A2132" w:rsidRDefault="000437A0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438A9" w:rsidRPr="002438A9" w:rsidTr="0014296B">
        <w:tc>
          <w:tcPr>
            <w:tcW w:w="14850" w:type="dxa"/>
            <w:gridSpan w:val="14"/>
          </w:tcPr>
          <w:p w:rsidR="002438A9" w:rsidRPr="002438A9" w:rsidRDefault="00FD18D0" w:rsidP="00182B9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95</w:t>
            </w:r>
            <w:r w:rsidR="002438A9" w:rsidRPr="002438A9">
              <w:rPr>
                <w:rFonts w:ascii="Times New Roman" w:hAnsi="Times New Roman" w:cs="Times New Roman"/>
                <w:bCs/>
                <w:sz w:val="28"/>
                <w:szCs w:val="28"/>
              </w:rPr>
              <w:t>-102.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Повторение. (8</w:t>
            </w:r>
            <w:r w:rsidR="002438A9" w:rsidRPr="002438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ч).</w:t>
            </w:r>
          </w:p>
          <w:p w:rsidR="002438A9" w:rsidRPr="002438A9" w:rsidRDefault="002438A9" w:rsidP="002438A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438A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Основные цели:</w:t>
            </w:r>
          </w:p>
          <w:p w:rsidR="002438A9" w:rsidRPr="002438A9" w:rsidRDefault="002438A9" w:rsidP="00243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8A9">
              <w:rPr>
                <w:rFonts w:ascii="Times New Roman" w:hAnsi="Times New Roman" w:cs="Times New Roman"/>
                <w:sz w:val="28"/>
                <w:szCs w:val="28"/>
              </w:rPr>
              <w:t>- Обобщение и систематизация курса алгебры и начала математического анализа за 11 класса.</w:t>
            </w:r>
          </w:p>
          <w:p w:rsidR="002438A9" w:rsidRPr="002438A9" w:rsidRDefault="002438A9" w:rsidP="00243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8A9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плодотворного участия в работе в группе; умения самостоятельно и мотивированно организовывать свою деятельность.</w:t>
            </w:r>
          </w:p>
          <w:p w:rsidR="002438A9" w:rsidRPr="002438A9" w:rsidRDefault="002438A9" w:rsidP="00243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8A9">
              <w:rPr>
                <w:rFonts w:ascii="Times New Roman" w:hAnsi="Times New Roman" w:cs="Times New Roman"/>
                <w:sz w:val="28"/>
                <w:szCs w:val="28"/>
              </w:rPr>
              <w:t>- Формирование представлений об идеях и методах математики, о математике, как средстве моделирования явлений и процессов.</w:t>
            </w:r>
          </w:p>
          <w:p w:rsidR="002438A9" w:rsidRPr="002438A9" w:rsidRDefault="002438A9" w:rsidP="00243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8A9">
              <w:rPr>
                <w:rFonts w:ascii="Times New Roman" w:hAnsi="Times New Roman" w:cs="Times New Roman"/>
                <w:sz w:val="28"/>
                <w:szCs w:val="28"/>
              </w:rPr>
              <w:t>- Овладение устным и письменным математическим языком, математическим знаниями и умениями.</w:t>
            </w:r>
          </w:p>
          <w:p w:rsidR="002438A9" w:rsidRPr="002438A9" w:rsidRDefault="002438A9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438A9">
              <w:rPr>
                <w:rFonts w:ascii="Times New Roman" w:hAnsi="Times New Roman" w:cs="Times New Roman"/>
                <w:sz w:val="28"/>
                <w:szCs w:val="28"/>
              </w:rPr>
              <w:t>- Развитие логического и математического мышления, интуиции, творческих способностей.</w:t>
            </w:r>
          </w:p>
        </w:tc>
      </w:tr>
      <w:tr w:rsidR="00FD18D0" w:rsidRPr="002438A9" w:rsidTr="002438A9">
        <w:tc>
          <w:tcPr>
            <w:tcW w:w="615" w:type="dxa"/>
          </w:tcPr>
          <w:p w:rsidR="00FD18D0" w:rsidRDefault="00FD18D0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3285" w:type="dxa"/>
            <w:gridSpan w:val="4"/>
          </w:tcPr>
          <w:p w:rsidR="00FD18D0" w:rsidRPr="00FD18D0" w:rsidRDefault="00FD18D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D18D0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D18D0">
              <w:rPr>
                <w:rFonts w:ascii="Times New Roman" w:hAnsi="Times New Roman" w:cs="Times New Roman"/>
                <w:sz w:val="24"/>
                <w:szCs w:val="24"/>
              </w:rPr>
              <w:t xml:space="preserve"> – тренировочные тестовые задания ЕГЭ</w:t>
            </w:r>
          </w:p>
        </w:tc>
        <w:tc>
          <w:tcPr>
            <w:tcW w:w="3090" w:type="dxa"/>
          </w:tcPr>
          <w:p w:rsidR="00FD18D0" w:rsidRPr="002438A9" w:rsidRDefault="00FD18D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2"/>
          </w:tcPr>
          <w:p w:rsidR="00FD18D0" w:rsidRPr="002438A9" w:rsidRDefault="00FD18D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свободно обобщать и систематизировать сведения об уравнениях, неравенствах, системах с параметром и методах </w:t>
            </w:r>
            <w:r w:rsidRPr="00FD18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их решения; составлять текст научного стиля.</w:t>
            </w:r>
          </w:p>
        </w:tc>
        <w:tc>
          <w:tcPr>
            <w:tcW w:w="2237" w:type="dxa"/>
            <w:gridSpan w:val="2"/>
          </w:tcPr>
          <w:p w:rsidR="00FD18D0" w:rsidRPr="002438A9" w:rsidRDefault="00FD18D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8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Задания из тестов ЕГЭ</w:t>
            </w:r>
          </w:p>
        </w:tc>
        <w:tc>
          <w:tcPr>
            <w:tcW w:w="1933" w:type="dxa"/>
            <w:gridSpan w:val="4"/>
          </w:tcPr>
          <w:p w:rsidR="00FD18D0" w:rsidRPr="002438A9" w:rsidRDefault="00FD18D0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438A9" w:rsidRPr="002438A9" w:rsidTr="002438A9">
        <w:tc>
          <w:tcPr>
            <w:tcW w:w="615" w:type="dxa"/>
          </w:tcPr>
          <w:p w:rsidR="002438A9" w:rsidRPr="002438A9" w:rsidRDefault="002438A9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96</w:t>
            </w:r>
          </w:p>
        </w:tc>
        <w:tc>
          <w:tcPr>
            <w:tcW w:w="3285" w:type="dxa"/>
            <w:gridSpan w:val="4"/>
          </w:tcPr>
          <w:p w:rsidR="002438A9" w:rsidRPr="002438A9" w:rsidRDefault="002438A9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8A9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Степени и корни.</w:t>
            </w:r>
          </w:p>
        </w:tc>
        <w:tc>
          <w:tcPr>
            <w:tcW w:w="3090" w:type="dxa"/>
          </w:tcPr>
          <w:p w:rsidR="002438A9" w:rsidRPr="002438A9" w:rsidRDefault="002438A9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8A9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 любым целочисленным показателем, свойства степени, иррациональные уравнения, методы решения иррациональных уравнений, иррациональные выражения, вынесение множителя за знак радикала, внесение множителя под знак радикала, преобразование выражений</w:t>
            </w:r>
          </w:p>
        </w:tc>
        <w:tc>
          <w:tcPr>
            <w:tcW w:w="3690" w:type="dxa"/>
            <w:gridSpan w:val="2"/>
          </w:tcPr>
          <w:p w:rsidR="002438A9" w:rsidRPr="002438A9" w:rsidRDefault="002438A9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8A9">
              <w:rPr>
                <w:rFonts w:ascii="Times New Roman" w:hAnsi="Times New Roman" w:cs="Times New Roman"/>
                <w:bCs/>
                <w:sz w:val="24"/>
                <w:szCs w:val="24"/>
              </w:rPr>
              <w:t>Уметь: выполнять арифметические действия, сочетая устные и письменные приемы; находить значения корня натуральной степени, по известным формулам и правилам преобразования буквенных выражений, включающих радикалы; работать с учебником, отбирать и структурировать материал</w:t>
            </w:r>
          </w:p>
        </w:tc>
        <w:tc>
          <w:tcPr>
            <w:tcW w:w="2237" w:type="dxa"/>
            <w:gridSpan w:val="2"/>
          </w:tcPr>
          <w:p w:rsidR="002438A9" w:rsidRPr="002438A9" w:rsidRDefault="002438A9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8A9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Проблемные задания с полным ответом</w:t>
            </w:r>
          </w:p>
        </w:tc>
        <w:tc>
          <w:tcPr>
            <w:tcW w:w="1933" w:type="dxa"/>
            <w:gridSpan w:val="4"/>
          </w:tcPr>
          <w:p w:rsidR="002438A9" w:rsidRPr="002438A9" w:rsidRDefault="002438A9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4402" w:rsidRPr="002438A9" w:rsidTr="002438A9">
        <w:tc>
          <w:tcPr>
            <w:tcW w:w="615" w:type="dxa"/>
          </w:tcPr>
          <w:p w:rsidR="00CD4402" w:rsidRDefault="00CD4402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3285" w:type="dxa"/>
            <w:gridSpan w:val="4"/>
          </w:tcPr>
          <w:p w:rsidR="00CD4402" w:rsidRPr="002438A9" w:rsidRDefault="00CD4402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4402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Показательные функция, уравнения, неравенства.</w:t>
            </w:r>
          </w:p>
        </w:tc>
        <w:tc>
          <w:tcPr>
            <w:tcW w:w="3090" w:type="dxa"/>
          </w:tcPr>
          <w:p w:rsidR="00CD4402" w:rsidRPr="002438A9" w:rsidRDefault="00CD4402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4402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Показательное уравнение и неравенство, методы решения показательных уравнений и неравенств,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4402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3690" w:type="dxa"/>
            <w:gridSpan w:val="2"/>
          </w:tcPr>
          <w:p w:rsidR="00CD4402" w:rsidRPr="002438A9" w:rsidRDefault="000114EB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4EB">
              <w:rPr>
                <w:rFonts w:ascii="Times New Roman" w:hAnsi="Times New Roman" w:cs="Times New Roman"/>
                <w:bCs/>
                <w:sz w:val="24"/>
                <w:szCs w:val="24"/>
              </w:rPr>
              <w:t>Уметь: решать показательные неравенства, применяя комбинацию нескольких алгоритмов; изображать на координатной плоскости множества решений простейших неравенств и 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</w:t>
            </w:r>
          </w:p>
        </w:tc>
        <w:tc>
          <w:tcPr>
            <w:tcW w:w="2237" w:type="dxa"/>
            <w:gridSpan w:val="2"/>
          </w:tcPr>
          <w:p w:rsidR="000114EB" w:rsidRPr="000114EB" w:rsidRDefault="000114EB" w:rsidP="000114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4EB">
              <w:rPr>
                <w:rFonts w:ascii="Times New Roman" w:hAnsi="Times New Roman" w:cs="Times New Roman"/>
                <w:bCs/>
                <w:sz w:val="24"/>
                <w:szCs w:val="24"/>
              </w:rPr>
              <w:t>ФО</w:t>
            </w:r>
          </w:p>
          <w:p w:rsidR="00CD4402" w:rsidRPr="002438A9" w:rsidRDefault="000114EB" w:rsidP="000114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4EB">
              <w:rPr>
                <w:rFonts w:ascii="Times New Roman" w:hAnsi="Times New Roman" w:cs="Times New Roman"/>
                <w:bCs/>
                <w:sz w:val="24"/>
                <w:szCs w:val="24"/>
              </w:rPr>
              <w:t>ИРК</w:t>
            </w:r>
          </w:p>
        </w:tc>
        <w:tc>
          <w:tcPr>
            <w:tcW w:w="1933" w:type="dxa"/>
            <w:gridSpan w:val="4"/>
          </w:tcPr>
          <w:p w:rsidR="00CD4402" w:rsidRPr="002438A9" w:rsidRDefault="00CD4402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4402" w:rsidRPr="002438A9" w:rsidTr="002438A9">
        <w:tc>
          <w:tcPr>
            <w:tcW w:w="615" w:type="dxa"/>
          </w:tcPr>
          <w:p w:rsidR="00CD4402" w:rsidRDefault="00D21E34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3285" w:type="dxa"/>
            <w:gridSpan w:val="4"/>
          </w:tcPr>
          <w:p w:rsidR="00CD4402" w:rsidRPr="002438A9" w:rsidRDefault="00D21E34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1E34"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Логарифмические функция, уравнения, неравенства.</w:t>
            </w:r>
          </w:p>
        </w:tc>
        <w:tc>
          <w:tcPr>
            <w:tcW w:w="3090" w:type="dxa"/>
          </w:tcPr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Логарифмическое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неравенство, равносильно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логарифмическое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неравенство, методы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 логарифмических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 и уравнений,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логарифмическое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уравнение, равносильные</w:t>
            </w:r>
          </w:p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логарифмические</w:t>
            </w:r>
          </w:p>
          <w:p w:rsidR="00CD4402" w:rsidRPr="002438A9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уравнения.</w:t>
            </w:r>
          </w:p>
        </w:tc>
        <w:tc>
          <w:tcPr>
            <w:tcW w:w="3690" w:type="dxa"/>
            <w:gridSpan w:val="2"/>
          </w:tcPr>
          <w:p w:rsidR="00CD4402" w:rsidRPr="002438A9" w:rsidRDefault="00016CE8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Уметь решать простейшие логарифмические неравенства устно, применяют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</w:t>
            </w:r>
          </w:p>
        </w:tc>
        <w:tc>
          <w:tcPr>
            <w:tcW w:w="2237" w:type="dxa"/>
            <w:gridSpan w:val="2"/>
          </w:tcPr>
          <w:p w:rsidR="00016CE8" w:rsidRPr="00016CE8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ФО</w:t>
            </w:r>
          </w:p>
          <w:p w:rsidR="00CD4402" w:rsidRPr="002438A9" w:rsidRDefault="00016CE8" w:rsidP="00016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E8">
              <w:rPr>
                <w:rFonts w:ascii="Times New Roman" w:hAnsi="Times New Roman" w:cs="Times New Roman"/>
                <w:bCs/>
                <w:sz w:val="24"/>
                <w:szCs w:val="24"/>
              </w:rPr>
              <w:t>ИРК</w:t>
            </w:r>
          </w:p>
        </w:tc>
        <w:tc>
          <w:tcPr>
            <w:tcW w:w="1933" w:type="dxa"/>
            <w:gridSpan w:val="4"/>
          </w:tcPr>
          <w:p w:rsidR="00CD4402" w:rsidRPr="002438A9" w:rsidRDefault="00CD4402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4402" w:rsidRPr="002438A9" w:rsidTr="002438A9">
        <w:tc>
          <w:tcPr>
            <w:tcW w:w="615" w:type="dxa"/>
          </w:tcPr>
          <w:p w:rsidR="00CD4402" w:rsidRDefault="00016CE8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3285" w:type="dxa"/>
            <w:gridSpan w:val="4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3090" w:type="dxa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Тригонометрические уравнения и неравенства, </w:t>
            </w: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методы решения тригонометрических уравнений и неравенств.</w:t>
            </w:r>
          </w:p>
        </w:tc>
        <w:tc>
          <w:tcPr>
            <w:tcW w:w="3690" w:type="dxa"/>
            <w:gridSpan w:val="2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Уметь: преобразовывать простые тригонометрические выражения; </w:t>
            </w: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решать тригонометрические уравнения и неравенства; извлекать необходимую информацию из учебно-научных текстов</w:t>
            </w:r>
          </w:p>
        </w:tc>
        <w:tc>
          <w:tcPr>
            <w:tcW w:w="2237" w:type="dxa"/>
            <w:gridSpan w:val="2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ФО, ИРК</w:t>
            </w:r>
          </w:p>
        </w:tc>
        <w:tc>
          <w:tcPr>
            <w:tcW w:w="1933" w:type="dxa"/>
            <w:gridSpan w:val="4"/>
          </w:tcPr>
          <w:p w:rsidR="00CD4402" w:rsidRPr="002438A9" w:rsidRDefault="00CD4402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4402" w:rsidRPr="002438A9" w:rsidTr="002438A9">
        <w:tc>
          <w:tcPr>
            <w:tcW w:w="615" w:type="dxa"/>
          </w:tcPr>
          <w:p w:rsidR="00CD4402" w:rsidRDefault="00387FC0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85" w:type="dxa"/>
            <w:gridSpan w:val="4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Производная и ее применение к исследованию функций</w:t>
            </w:r>
          </w:p>
        </w:tc>
        <w:tc>
          <w:tcPr>
            <w:tcW w:w="3090" w:type="dxa"/>
          </w:tcPr>
          <w:p w:rsidR="00387FC0" w:rsidRPr="00387FC0" w:rsidRDefault="00387FC0" w:rsidP="00387F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Производная, правила дифференцирования, таблица производных, геометрический смысл производной, применение</w:t>
            </w:r>
          </w:p>
          <w:p w:rsidR="00CD4402" w:rsidRPr="002438A9" w:rsidRDefault="00387FC0" w:rsidP="00387F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производной к исследованию функций: монотонность, экстремумы функции,</w:t>
            </w:r>
          </w:p>
        </w:tc>
        <w:tc>
          <w:tcPr>
            <w:tcW w:w="3690" w:type="dxa"/>
            <w:gridSpan w:val="2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Уметь: использовать производную для нахождения наибольшего и наименьшего значения функции; развернуто обосновывать суждения; воспринимать устную речь, участвовать в диалоге</w:t>
            </w:r>
          </w:p>
        </w:tc>
        <w:tc>
          <w:tcPr>
            <w:tcW w:w="2237" w:type="dxa"/>
            <w:gridSpan w:val="2"/>
          </w:tcPr>
          <w:p w:rsidR="00CD4402" w:rsidRPr="002438A9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с заданиями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ЕГЭ</w:t>
            </w:r>
          </w:p>
        </w:tc>
        <w:tc>
          <w:tcPr>
            <w:tcW w:w="1933" w:type="dxa"/>
            <w:gridSpan w:val="4"/>
          </w:tcPr>
          <w:p w:rsidR="00CD4402" w:rsidRPr="002438A9" w:rsidRDefault="00CD4402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87FC0" w:rsidRPr="002438A9" w:rsidTr="002438A9">
        <w:tc>
          <w:tcPr>
            <w:tcW w:w="615" w:type="dxa"/>
          </w:tcPr>
          <w:p w:rsidR="00387FC0" w:rsidRDefault="00387FC0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3285" w:type="dxa"/>
            <w:gridSpan w:val="4"/>
          </w:tcPr>
          <w:p w:rsidR="00387FC0" w:rsidRP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текстовых задач.</w:t>
            </w:r>
          </w:p>
        </w:tc>
        <w:tc>
          <w:tcPr>
            <w:tcW w:w="3090" w:type="dxa"/>
          </w:tcPr>
          <w:p w:rsidR="00387FC0" w:rsidRPr="00387FC0" w:rsidRDefault="00387FC0" w:rsidP="00387F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проценты, на пропорцию, на движение, математическая модель реальной ситуации.</w:t>
            </w:r>
          </w:p>
        </w:tc>
        <w:tc>
          <w:tcPr>
            <w:tcW w:w="3690" w:type="dxa"/>
            <w:gridSpan w:val="2"/>
          </w:tcPr>
          <w:p w:rsidR="00387FC0" w:rsidRP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Уметь: записать и решить уравнение к задаче на проценты, на пропорцию, на движение; составлять математическую модель реальной ситуации.</w:t>
            </w:r>
          </w:p>
        </w:tc>
        <w:tc>
          <w:tcPr>
            <w:tcW w:w="2237" w:type="dxa"/>
            <w:gridSpan w:val="2"/>
          </w:tcPr>
          <w:p w:rsidR="00387FC0" w:rsidRP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с заданиями ЕГЭ</w:t>
            </w:r>
          </w:p>
        </w:tc>
        <w:tc>
          <w:tcPr>
            <w:tcW w:w="1933" w:type="dxa"/>
            <w:gridSpan w:val="4"/>
          </w:tcPr>
          <w:p w:rsidR="00387FC0" w:rsidRPr="002438A9" w:rsidRDefault="00387FC0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87FC0" w:rsidRPr="002438A9" w:rsidTr="002438A9">
        <w:tc>
          <w:tcPr>
            <w:tcW w:w="615" w:type="dxa"/>
          </w:tcPr>
          <w:p w:rsidR="00387FC0" w:rsidRDefault="00387FC0" w:rsidP="00182B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3285" w:type="dxa"/>
            <w:gridSpan w:val="4"/>
          </w:tcPr>
          <w:p w:rsid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Итоговая контрольная работа </w:t>
            </w:r>
          </w:p>
          <w:p w:rsidR="00387FC0" w:rsidRP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90" w:type="dxa"/>
          </w:tcPr>
          <w:p w:rsidR="00387FC0" w:rsidRPr="00387FC0" w:rsidRDefault="00387FC0" w:rsidP="00387F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типы тестовых заданий в ЕГЭ по математике, решение заданий разного уровня: качественных тестовых заданий с числовым ответом, заданий повышенного уровня с полным ответом.</w:t>
            </w:r>
          </w:p>
        </w:tc>
        <w:tc>
          <w:tcPr>
            <w:tcW w:w="3690" w:type="dxa"/>
            <w:gridSpan w:val="2"/>
          </w:tcPr>
          <w:p w:rsidR="00387FC0" w:rsidRP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выполнять тождественные преобразования выражений и находить их значения в заданиях повышенной сложности.</w:t>
            </w:r>
          </w:p>
        </w:tc>
        <w:tc>
          <w:tcPr>
            <w:tcW w:w="2237" w:type="dxa"/>
            <w:gridSpan w:val="2"/>
          </w:tcPr>
          <w:p w:rsidR="00387FC0" w:rsidRPr="00387FC0" w:rsidRDefault="00387FC0" w:rsidP="002438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387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тренировочные тестовые задания ЕГЭ</w:t>
            </w:r>
          </w:p>
        </w:tc>
        <w:tc>
          <w:tcPr>
            <w:tcW w:w="1933" w:type="dxa"/>
            <w:gridSpan w:val="4"/>
          </w:tcPr>
          <w:p w:rsidR="00387FC0" w:rsidRPr="002438A9" w:rsidRDefault="00387FC0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438A9" w:rsidRDefault="002438A9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2DE" w:rsidRPr="002438A9" w:rsidRDefault="00B132DE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FF" w:rsidRPr="003A2132" w:rsidRDefault="00FB05FF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B05FF" w:rsidRPr="003A2132" w:rsidSect="00987033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7.5pt;height:7.5pt" o:bullet="t">
        <v:imagedata r:id="rId1" o:title="BD15059_"/>
      </v:shape>
    </w:pict>
  </w:numPicBullet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5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1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 w15:restartNumberingAfterBreak="0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8" w15:restartNumberingAfterBreak="0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 w15:restartNumberingAfterBreak="0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 w15:restartNumberingAfterBreak="0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1" w15:restartNumberingAfterBreak="0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2" w15:restartNumberingAfterBreak="0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 w15:restartNumberingAfterBreak="0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4" w15:restartNumberingAfterBreak="0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5" w15:restartNumberingAfterBreak="0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 w15:restartNumberingAfterBreak="0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 w15:restartNumberingAfterBreak="0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56"/>
    <w:multiLevelType w:val="singleLevel"/>
    <w:tmpl w:val="00000056"/>
    <w:name w:val="WW8Num8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9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60"/>
    <w:multiLevelType w:val="singleLevel"/>
    <w:tmpl w:val="00000060"/>
    <w:name w:val="WW8Num9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1" w15:restartNumberingAfterBreak="0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2" w15:restartNumberingAfterBreak="0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 w15:restartNumberingAfterBreak="0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66"/>
    <w:multiLevelType w:val="singleLevel"/>
    <w:tmpl w:val="00000066"/>
    <w:name w:val="WW8Num10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5" w15:restartNumberingAfterBreak="0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0EEE7A87"/>
    <w:multiLevelType w:val="hybridMultilevel"/>
    <w:tmpl w:val="DC32FB3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8" w15:restartNumberingAfterBreak="0">
    <w:nsid w:val="12D248FF"/>
    <w:multiLevelType w:val="hybridMultilevel"/>
    <w:tmpl w:val="5DEEF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4F98334E"/>
    <w:multiLevelType w:val="hybridMultilevel"/>
    <w:tmpl w:val="B6845D4E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0"/>
  </w:num>
  <w:num w:numId="3">
    <w:abstractNumId w:val="39"/>
  </w:num>
  <w:num w:numId="4">
    <w:abstractNumId w:val="17"/>
  </w:num>
  <w:num w:numId="5">
    <w:abstractNumId w:val="6"/>
  </w:num>
  <w:num w:numId="6">
    <w:abstractNumId w:val="9"/>
  </w:num>
  <w:num w:numId="7">
    <w:abstractNumId w:val="22"/>
  </w:num>
  <w:num w:numId="8">
    <w:abstractNumId w:val="25"/>
  </w:num>
  <w:num w:numId="9">
    <w:abstractNumId w:val="12"/>
  </w:num>
  <w:num w:numId="10">
    <w:abstractNumId w:val="16"/>
  </w:num>
  <w:num w:numId="11">
    <w:abstractNumId w:val="3"/>
  </w:num>
  <w:num w:numId="12">
    <w:abstractNumId w:val="33"/>
  </w:num>
  <w:num w:numId="13">
    <w:abstractNumId w:val="21"/>
  </w:num>
  <w:num w:numId="14">
    <w:abstractNumId w:val="0"/>
  </w:num>
  <w:num w:numId="15">
    <w:abstractNumId w:val="32"/>
  </w:num>
  <w:num w:numId="16">
    <w:abstractNumId w:val="8"/>
  </w:num>
  <w:num w:numId="17">
    <w:abstractNumId w:val="31"/>
  </w:num>
  <w:num w:numId="18">
    <w:abstractNumId w:val="19"/>
  </w:num>
  <w:num w:numId="19">
    <w:abstractNumId w:val="20"/>
  </w:num>
  <w:num w:numId="20">
    <w:abstractNumId w:val="4"/>
  </w:num>
  <w:num w:numId="21">
    <w:abstractNumId w:val="29"/>
  </w:num>
  <w:num w:numId="22">
    <w:abstractNumId w:val="18"/>
  </w:num>
  <w:num w:numId="23">
    <w:abstractNumId w:val="1"/>
  </w:num>
  <w:num w:numId="24">
    <w:abstractNumId w:val="28"/>
  </w:num>
  <w:num w:numId="25">
    <w:abstractNumId w:val="11"/>
  </w:num>
  <w:num w:numId="26">
    <w:abstractNumId w:val="30"/>
  </w:num>
  <w:num w:numId="27">
    <w:abstractNumId w:val="27"/>
  </w:num>
  <w:num w:numId="28">
    <w:abstractNumId w:val="2"/>
  </w:num>
  <w:num w:numId="29">
    <w:abstractNumId w:val="15"/>
  </w:num>
  <w:num w:numId="30">
    <w:abstractNumId w:val="34"/>
  </w:num>
  <w:num w:numId="31">
    <w:abstractNumId w:val="23"/>
  </w:num>
  <w:num w:numId="32">
    <w:abstractNumId w:val="10"/>
  </w:num>
  <w:num w:numId="33">
    <w:abstractNumId w:val="26"/>
  </w:num>
  <w:num w:numId="34">
    <w:abstractNumId w:val="35"/>
  </w:num>
  <w:num w:numId="35">
    <w:abstractNumId w:val="7"/>
  </w:num>
  <w:num w:numId="36">
    <w:abstractNumId w:val="14"/>
  </w:num>
  <w:num w:numId="37">
    <w:abstractNumId w:val="24"/>
  </w:num>
  <w:num w:numId="38">
    <w:abstractNumId w:val="13"/>
  </w:num>
  <w:num w:numId="39">
    <w:abstractNumId w:val="5"/>
  </w:num>
  <w:num w:numId="40">
    <w:abstractNumId w:val="37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304C"/>
    <w:rsid w:val="0000072F"/>
    <w:rsid w:val="000009BC"/>
    <w:rsid w:val="000114EB"/>
    <w:rsid w:val="000115A3"/>
    <w:rsid w:val="00013FB7"/>
    <w:rsid w:val="00016CE8"/>
    <w:rsid w:val="000271FD"/>
    <w:rsid w:val="00027538"/>
    <w:rsid w:val="000313D5"/>
    <w:rsid w:val="00040AFE"/>
    <w:rsid w:val="00042388"/>
    <w:rsid w:val="000437A0"/>
    <w:rsid w:val="00047420"/>
    <w:rsid w:val="00053CBF"/>
    <w:rsid w:val="00055252"/>
    <w:rsid w:val="00055F58"/>
    <w:rsid w:val="000566CB"/>
    <w:rsid w:val="00061F63"/>
    <w:rsid w:val="00063584"/>
    <w:rsid w:val="00064CB8"/>
    <w:rsid w:val="00066AF9"/>
    <w:rsid w:val="00067069"/>
    <w:rsid w:val="000713E5"/>
    <w:rsid w:val="00071B39"/>
    <w:rsid w:val="00077352"/>
    <w:rsid w:val="00082DCC"/>
    <w:rsid w:val="00092007"/>
    <w:rsid w:val="0009210A"/>
    <w:rsid w:val="00092B36"/>
    <w:rsid w:val="00095B3A"/>
    <w:rsid w:val="000A09F7"/>
    <w:rsid w:val="000A10A1"/>
    <w:rsid w:val="000A6E63"/>
    <w:rsid w:val="000A7921"/>
    <w:rsid w:val="000B1142"/>
    <w:rsid w:val="000B28F9"/>
    <w:rsid w:val="000E02E6"/>
    <w:rsid w:val="000E565C"/>
    <w:rsid w:val="000E684A"/>
    <w:rsid w:val="000F3CB3"/>
    <w:rsid w:val="00102969"/>
    <w:rsid w:val="001102DD"/>
    <w:rsid w:val="001135A4"/>
    <w:rsid w:val="00121340"/>
    <w:rsid w:val="00125716"/>
    <w:rsid w:val="00141482"/>
    <w:rsid w:val="00141B6D"/>
    <w:rsid w:val="00147637"/>
    <w:rsid w:val="00151D5D"/>
    <w:rsid w:val="001543B8"/>
    <w:rsid w:val="00160B1A"/>
    <w:rsid w:val="001639CF"/>
    <w:rsid w:val="00164631"/>
    <w:rsid w:val="00174F84"/>
    <w:rsid w:val="00180DA2"/>
    <w:rsid w:val="0018112F"/>
    <w:rsid w:val="00181EAB"/>
    <w:rsid w:val="00182B92"/>
    <w:rsid w:val="00184FCD"/>
    <w:rsid w:val="00196264"/>
    <w:rsid w:val="001A13F3"/>
    <w:rsid w:val="001A2E05"/>
    <w:rsid w:val="001A5280"/>
    <w:rsid w:val="001B2F0F"/>
    <w:rsid w:val="001B6261"/>
    <w:rsid w:val="001C1128"/>
    <w:rsid w:val="001D31E1"/>
    <w:rsid w:val="001D4C07"/>
    <w:rsid w:val="001E27C1"/>
    <w:rsid w:val="001E3430"/>
    <w:rsid w:val="001E6303"/>
    <w:rsid w:val="001F624F"/>
    <w:rsid w:val="00200EC9"/>
    <w:rsid w:val="00205544"/>
    <w:rsid w:val="002148BA"/>
    <w:rsid w:val="00215715"/>
    <w:rsid w:val="00221222"/>
    <w:rsid w:val="0023413B"/>
    <w:rsid w:val="00234D5D"/>
    <w:rsid w:val="002408EA"/>
    <w:rsid w:val="002438A9"/>
    <w:rsid w:val="00244CFE"/>
    <w:rsid w:val="00246A9D"/>
    <w:rsid w:val="00247129"/>
    <w:rsid w:val="00253999"/>
    <w:rsid w:val="00262BB0"/>
    <w:rsid w:val="00274041"/>
    <w:rsid w:val="00275533"/>
    <w:rsid w:val="00280942"/>
    <w:rsid w:val="00286810"/>
    <w:rsid w:val="00286C43"/>
    <w:rsid w:val="00294B12"/>
    <w:rsid w:val="0029751D"/>
    <w:rsid w:val="00297A4F"/>
    <w:rsid w:val="002A27CE"/>
    <w:rsid w:val="002A3C9F"/>
    <w:rsid w:val="002B10BB"/>
    <w:rsid w:val="002B1762"/>
    <w:rsid w:val="002B681A"/>
    <w:rsid w:val="002C00A7"/>
    <w:rsid w:val="002C3361"/>
    <w:rsid w:val="002D7BB4"/>
    <w:rsid w:val="002E3E48"/>
    <w:rsid w:val="002F0B69"/>
    <w:rsid w:val="00311D12"/>
    <w:rsid w:val="00312D5E"/>
    <w:rsid w:val="003176A0"/>
    <w:rsid w:val="00331F66"/>
    <w:rsid w:val="00340163"/>
    <w:rsid w:val="003466B9"/>
    <w:rsid w:val="00350A3A"/>
    <w:rsid w:val="0035409C"/>
    <w:rsid w:val="00355C17"/>
    <w:rsid w:val="0036021A"/>
    <w:rsid w:val="003607E4"/>
    <w:rsid w:val="00361F8D"/>
    <w:rsid w:val="003626D9"/>
    <w:rsid w:val="00363D98"/>
    <w:rsid w:val="003675AE"/>
    <w:rsid w:val="00371C38"/>
    <w:rsid w:val="00376D8A"/>
    <w:rsid w:val="0038416C"/>
    <w:rsid w:val="00387DCD"/>
    <w:rsid w:val="00387FC0"/>
    <w:rsid w:val="003A0E63"/>
    <w:rsid w:val="003A2132"/>
    <w:rsid w:val="003A32EB"/>
    <w:rsid w:val="003B3EE3"/>
    <w:rsid w:val="003B51BF"/>
    <w:rsid w:val="003C4584"/>
    <w:rsid w:val="003C6EC3"/>
    <w:rsid w:val="003D1269"/>
    <w:rsid w:val="003D4D7C"/>
    <w:rsid w:val="003E635F"/>
    <w:rsid w:val="003E6C77"/>
    <w:rsid w:val="003E75A2"/>
    <w:rsid w:val="0040414F"/>
    <w:rsid w:val="00415DAF"/>
    <w:rsid w:val="00416D51"/>
    <w:rsid w:val="00421130"/>
    <w:rsid w:val="00422209"/>
    <w:rsid w:val="004226E4"/>
    <w:rsid w:val="00431679"/>
    <w:rsid w:val="00436FC2"/>
    <w:rsid w:val="00437AB9"/>
    <w:rsid w:val="00447D4F"/>
    <w:rsid w:val="0045280D"/>
    <w:rsid w:val="00454427"/>
    <w:rsid w:val="004551C6"/>
    <w:rsid w:val="00457124"/>
    <w:rsid w:val="00471909"/>
    <w:rsid w:val="004758AC"/>
    <w:rsid w:val="00475901"/>
    <w:rsid w:val="00476CF3"/>
    <w:rsid w:val="00483106"/>
    <w:rsid w:val="00483FB0"/>
    <w:rsid w:val="004850B5"/>
    <w:rsid w:val="00485312"/>
    <w:rsid w:val="004862F9"/>
    <w:rsid w:val="00490394"/>
    <w:rsid w:val="0049405C"/>
    <w:rsid w:val="004A03AF"/>
    <w:rsid w:val="004A3DD9"/>
    <w:rsid w:val="004C1648"/>
    <w:rsid w:val="004C5776"/>
    <w:rsid w:val="004C6247"/>
    <w:rsid w:val="004D1AC5"/>
    <w:rsid w:val="004D44B2"/>
    <w:rsid w:val="004D761A"/>
    <w:rsid w:val="004E1827"/>
    <w:rsid w:val="004E239B"/>
    <w:rsid w:val="004E56F9"/>
    <w:rsid w:val="004F0087"/>
    <w:rsid w:val="004F11DD"/>
    <w:rsid w:val="004F3B74"/>
    <w:rsid w:val="004F4F63"/>
    <w:rsid w:val="005032FD"/>
    <w:rsid w:val="005042F8"/>
    <w:rsid w:val="00504E51"/>
    <w:rsid w:val="00510D10"/>
    <w:rsid w:val="0051238F"/>
    <w:rsid w:val="00512606"/>
    <w:rsid w:val="00516D54"/>
    <w:rsid w:val="0052292E"/>
    <w:rsid w:val="00524371"/>
    <w:rsid w:val="0052479A"/>
    <w:rsid w:val="00527B2A"/>
    <w:rsid w:val="00532167"/>
    <w:rsid w:val="00540DFD"/>
    <w:rsid w:val="00545FB3"/>
    <w:rsid w:val="00547C51"/>
    <w:rsid w:val="00550A02"/>
    <w:rsid w:val="00553C1D"/>
    <w:rsid w:val="0056766D"/>
    <w:rsid w:val="0057173F"/>
    <w:rsid w:val="00572472"/>
    <w:rsid w:val="00581472"/>
    <w:rsid w:val="005857CA"/>
    <w:rsid w:val="00585A15"/>
    <w:rsid w:val="00586A3D"/>
    <w:rsid w:val="00590AC0"/>
    <w:rsid w:val="005911C9"/>
    <w:rsid w:val="00592715"/>
    <w:rsid w:val="005963FA"/>
    <w:rsid w:val="005A2731"/>
    <w:rsid w:val="005B15D3"/>
    <w:rsid w:val="005B1BC6"/>
    <w:rsid w:val="005B2B1E"/>
    <w:rsid w:val="005B40B6"/>
    <w:rsid w:val="005B40FA"/>
    <w:rsid w:val="005B5EE4"/>
    <w:rsid w:val="005C0895"/>
    <w:rsid w:val="005C37E2"/>
    <w:rsid w:val="005C6B49"/>
    <w:rsid w:val="005C6D88"/>
    <w:rsid w:val="005D5CCE"/>
    <w:rsid w:val="005E19BE"/>
    <w:rsid w:val="005E29CA"/>
    <w:rsid w:val="005E3F52"/>
    <w:rsid w:val="005E7996"/>
    <w:rsid w:val="005F678F"/>
    <w:rsid w:val="00603F75"/>
    <w:rsid w:val="006062E6"/>
    <w:rsid w:val="00610036"/>
    <w:rsid w:val="006103AD"/>
    <w:rsid w:val="00612A81"/>
    <w:rsid w:val="0061732F"/>
    <w:rsid w:val="0061737C"/>
    <w:rsid w:val="00620049"/>
    <w:rsid w:val="00625308"/>
    <w:rsid w:val="00627FC0"/>
    <w:rsid w:val="00634E34"/>
    <w:rsid w:val="00636C30"/>
    <w:rsid w:val="00637C71"/>
    <w:rsid w:val="00640975"/>
    <w:rsid w:val="00657607"/>
    <w:rsid w:val="00665DD7"/>
    <w:rsid w:val="00673011"/>
    <w:rsid w:val="006742CE"/>
    <w:rsid w:val="00676B23"/>
    <w:rsid w:val="006776E0"/>
    <w:rsid w:val="00677C43"/>
    <w:rsid w:val="00677D9C"/>
    <w:rsid w:val="00680A3B"/>
    <w:rsid w:val="00681B72"/>
    <w:rsid w:val="00691B6B"/>
    <w:rsid w:val="00694A0E"/>
    <w:rsid w:val="006971AB"/>
    <w:rsid w:val="00697D0C"/>
    <w:rsid w:val="006A4596"/>
    <w:rsid w:val="006B017B"/>
    <w:rsid w:val="006B0E91"/>
    <w:rsid w:val="006B2344"/>
    <w:rsid w:val="006C118E"/>
    <w:rsid w:val="006C4CEF"/>
    <w:rsid w:val="006D3C0E"/>
    <w:rsid w:val="006E1E1F"/>
    <w:rsid w:val="006F1C65"/>
    <w:rsid w:val="006F25E0"/>
    <w:rsid w:val="006F4D07"/>
    <w:rsid w:val="006F7826"/>
    <w:rsid w:val="007014BF"/>
    <w:rsid w:val="00707565"/>
    <w:rsid w:val="00713D99"/>
    <w:rsid w:val="00714DB5"/>
    <w:rsid w:val="00715CAB"/>
    <w:rsid w:val="007175B5"/>
    <w:rsid w:val="00736E95"/>
    <w:rsid w:val="00737D58"/>
    <w:rsid w:val="00742CDA"/>
    <w:rsid w:val="00742F73"/>
    <w:rsid w:val="00743412"/>
    <w:rsid w:val="00750FB6"/>
    <w:rsid w:val="00762C0B"/>
    <w:rsid w:val="00764D31"/>
    <w:rsid w:val="00772137"/>
    <w:rsid w:val="007761FF"/>
    <w:rsid w:val="00776B9C"/>
    <w:rsid w:val="00782FE8"/>
    <w:rsid w:val="00787062"/>
    <w:rsid w:val="007928D7"/>
    <w:rsid w:val="00794F24"/>
    <w:rsid w:val="00795C5E"/>
    <w:rsid w:val="007A46E0"/>
    <w:rsid w:val="007B1434"/>
    <w:rsid w:val="007B2C4D"/>
    <w:rsid w:val="007C0D91"/>
    <w:rsid w:val="007C237B"/>
    <w:rsid w:val="007C2775"/>
    <w:rsid w:val="007D474C"/>
    <w:rsid w:val="007E0A04"/>
    <w:rsid w:val="007E3BB2"/>
    <w:rsid w:val="007E7268"/>
    <w:rsid w:val="007F0398"/>
    <w:rsid w:val="007F0E9F"/>
    <w:rsid w:val="007F4419"/>
    <w:rsid w:val="007F49C8"/>
    <w:rsid w:val="007F61DB"/>
    <w:rsid w:val="007F7662"/>
    <w:rsid w:val="008051A6"/>
    <w:rsid w:val="00807421"/>
    <w:rsid w:val="008127C0"/>
    <w:rsid w:val="0082181F"/>
    <w:rsid w:val="00826F28"/>
    <w:rsid w:val="00834FFA"/>
    <w:rsid w:val="008429D3"/>
    <w:rsid w:val="00843E95"/>
    <w:rsid w:val="00850D7B"/>
    <w:rsid w:val="00854FE9"/>
    <w:rsid w:val="00854FFA"/>
    <w:rsid w:val="00855FC9"/>
    <w:rsid w:val="00860450"/>
    <w:rsid w:val="00864627"/>
    <w:rsid w:val="00867A20"/>
    <w:rsid w:val="00870E51"/>
    <w:rsid w:val="008800BE"/>
    <w:rsid w:val="00883AAC"/>
    <w:rsid w:val="00883CD8"/>
    <w:rsid w:val="0089176A"/>
    <w:rsid w:val="008957A6"/>
    <w:rsid w:val="008958B9"/>
    <w:rsid w:val="008A2B6A"/>
    <w:rsid w:val="008A310B"/>
    <w:rsid w:val="008A630F"/>
    <w:rsid w:val="008B2097"/>
    <w:rsid w:val="008B2E38"/>
    <w:rsid w:val="008B2FDB"/>
    <w:rsid w:val="008B6C4B"/>
    <w:rsid w:val="008C4D54"/>
    <w:rsid w:val="008C4EA9"/>
    <w:rsid w:val="008E375E"/>
    <w:rsid w:val="008E3E87"/>
    <w:rsid w:val="008E55D9"/>
    <w:rsid w:val="008E61B4"/>
    <w:rsid w:val="008F26BA"/>
    <w:rsid w:val="008F5370"/>
    <w:rsid w:val="00900265"/>
    <w:rsid w:val="00912ED6"/>
    <w:rsid w:val="0091353E"/>
    <w:rsid w:val="00914B66"/>
    <w:rsid w:val="00924438"/>
    <w:rsid w:val="00926054"/>
    <w:rsid w:val="0092664C"/>
    <w:rsid w:val="00930C23"/>
    <w:rsid w:val="00931674"/>
    <w:rsid w:val="00947C12"/>
    <w:rsid w:val="00950A02"/>
    <w:rsid w:val="00960BBA"/>
    <w:rsid w:val="00962C16"/>
    <w:rsid w:val="009650B9"/>
    <w:rsid w:val="009672F6"/>
    <w:rsid w:val="00967AD5"/>
    <w:rsid w:val="00970207"/>
    <w:rsid w:val="0097037C"/>
    <w:rsid w:val="00974769"/>
    <w:rsid w:val="00984326"/>
    <w:rsid w:val="00984ED7"/>
    <w:rsid w:val="009851D8"/>
    <w:rsid w:val="00987033"/>
    <w:rsid w:val="009939FC"/>
    <w:rsid w:val="0099562A"/>
    <w:rsid w:val="00997E63"/>
    <w:rsid w:val="009A0A31"/>
    <w:rsid w:val="009A5E4E"/>
    <w:rsid w:val="009B2656"/>
    <w:rsid w:val="009B5554"/>
    <w:rsid w:val="009B5E42"/>
    <w:rsid w:val="009D6BEE"/>
    <w:rsid w:val="009D76A3"/>
    <w:rsid w:val="009E1A70"/>
    <w:rsid w:val="009E2054"/>
    <w:rsid w:val="009E7043"/>
    <w:rsid w:val="009F1482"/>
    <w:rsid w:val="009F39DC"/>
    <w:rsid w:val="009F5302"/>
    <w:rsid w:val="009F559E"/>
    <w:rsid w:val="00A00472"/>
    <w:rsid w:val="00A012D9"/>
    <w:rsid w:val="00A01E2E"/>
    <w:rsid w:val="00A04E49"/>
    <w:rsid w:val="00A06711"/>
    <w:rsid w:val="00A12EE1"/>
    <w:rsid w:val="00A2063E"/>
    <w:rsid w:val="00A30873"/>
    <w:rsid w:val="00A405FC"/>
    <w:rsid w:val="00A4100D"/>
    <w:rsid w:val="00A555FD"/>
    <w:rsid w:val="00A579FB"/>
    <w:rsid w:val="00A614FD"/>
    <w:rsid w:val="00A631F2"/>
    <w:rsid w:val="00A668EA"/>
    <w:rsid w:val="00A7262E"/>
    <w:rsid w:val="00A7281E"/>
    <w:rsid w:val="00A76B80"/>
    <w:rsid w:val="00A814A9"/>
    <w:rsid w:val="00A82522"/>
    <w:rsid w:val="00A870EB"/>
    <w:rsid w:val="00A87A33"/>
    <w:rsid w:val="00A87CEB"/>
    <w:rsid w:val="00A940C3"/>
    <w:rsid w:val="00A9738B"/>
    <w:rsid w:val="00A97A10"/>
    <w:rsid w:val="00AA5462"/>
    <w:rsid w:val="00AA7D8C"/>
    <w:rsid w:val="00AB3943"/>
    <w:rsid w:val="00AD7D51"/>
    <w:rsid w:val="00AE2EF8"/>
    <w:rsid w:val="00AE403F"/>
    <w:rsid w:val="00AE425E"/>
    <w:rsid w:val="00AF3DF4"/>
    <w:rsid w:val="00AF41C8"/>
    <w:rsid w:val="00B003DC"/>
    <w:rsid w:val="00B01797"/>
    <w:rsid w:val="00B07237"/>
    <w:rsid w:val="00B132DE"/>
    <w:rsid w:val="00B15EEF"/>
    <w:rsid w:val="00B161DD"/>
    <w:rsid w:val="00B17224"/>
    <w:rsid w:val="00B22305"/>
    <w:rsid w:val="00B25188"/>
    <w:rsid w:val="00B26EA2"/>
    <w:rsid w:val="00B320D1"/>
    <w:rsid w:val="00B362BC"/>
    <w:rsid w:val="00B4305D"/>
    <w:rsid w:val="00B4437C"/>
    <w:rsid w:val="00B45D38"/>
    <w:rsid w:val="00B46CE2"/>
    <w:rsid w:val="00B51A49"/>
    <w:rsid w:val="00B54287"/>
    <w:rsid w:val="00B54F18"/>
    <w:rsid w:val="00B8059F"/>
    <w:rsid w:val="00B85B79"/>
    <w:rsid w:val="00B96EC3"/>
    <w:rsid w:val="00BA3563"/>
    <w:rsid w:val="00BA4A7B"/>
    <w:rsid w:val="00BA4FB8"/>
    <w:rsid w:val="00BA5259"/>
    <w:rsid w:val="00BB2B50"/>
    <w:rsid w:val="00BB3C04"/>
    <w:rsid w:val="00BB492E"/>
    <w:rsid w:val="00BB7E40"/>
    <w:rsid w:val="00BC11B1"/>
    <w:rsid w:val="00BC2086"/>
    <w:rsid w:val="00BC75B7"/>
    <w:rsid w:val="00BC75DC"/>
    <w:rsid w:val="00BD7B56"/>
    <w:rsid w:val="00BE22B0"/>
    <w:rsid w:val="00BE3186"/>
    <w:rsid w:val="00BE6272"/>
    <w:rsid w:val="00BE6A61"/>
    <w:rsid w:val="00BE72E4"/>
    <w:rsid w:val="00BF2131"/>
    <w:rsid w:val="00BF347D"/>
    <w:rsid w:val="00BF3E3B"/>
    <w:rsid w:val="00C00BE0"/>
    <w:rsid w:val="00C034B5"/>
    <w:rsid w:val="00C07595"/>
    <w:rsid w:val="00C07A5E"/>
    <w:rsid w:val="00C12621"/>
    <w:rsid w:val="00C16D69"/>
    <w:rsid w:val="00C24C5E"/>
    <w:rsid w:val="00C252E2"/>
    <w:rsid w:val="00C255FB"/>
    <w:rsid w:val="00C31D1C"/>
    <w:rsid w:val="00C329A3"/>
    <w:rsid w:val="00C3389D"/>
    <w:rsid w:val="00C436A2"/>
    <w:rsid w:val="00C4540E"/>
    <w:rsid w:val="00C46D44"/>
    <w:rsid w:val="00C46F1F"/>
    <w:rsid w:val="00C50064"/>
    <w:rsid w:val="00C50EF8"/>
    <w:rsid w:val="00C524E3"/>
    <w:rsid w:val="00C524F2"/>
    <w:rsid w:val="00C53102"/>
    <w:rsid w:val="00C54034"/>
    <w:rsid w:val="00C5588F"/>
    <w:rsid w:val="00C6540E"/>
    <w:rsid w:val="00C66BE3"/>
    <w:rsid w:val="00C66DF6"/>
    <w:rsid w:val="00C6710E"/>
    <w:rsid w:val="00C751B7"/>
    <w:rsid w:val="00C802BF"/>
    <w:rsid w:val="00C821BC"/>
    <w:rsid w:val="00C85C2A"/>
    <w:rsid w:val="00C86F2A"/>
    <w:rsid w:val="00C87D50"/>
    <w:rsid w:val="00C954C8"/>
    <w:rsid w:val="00C95D05"/>
    <w:rsid w:val="00CA011B"/>
    <w:rsid w:val="00CA27DC"/>
    <w:rsid w:val="00CA762E"/>
    <w:rsid w:val="00CB07D6"/>
    <w:rsid w:val="00CB09DD"/>
    <w:rsid w:val="00CB192C"/>
    <w:rsid w:val="00CC22CA"/>
    <w:rsid w:val="00CC35BF"/>
    <w:rsid w:val="00CC3BD3"/>
    <w:rsid w:val="00CC7ACC"/>
    <w:rsid w:val="00CD018F"/>
    <w:rsid w:val="00CD4402"/>
    <w:rsid w:val="00CE5BF6"/>
    <w:rsid w:val="00CF5DAB"/>
    <w:rsid w:val="00CF7804"/>
    <w:rsid w:val="00D04011"/>
    <w:rsid w:val="00D05C75"/>
    <w:rsid w:val="00D05D73"/>
    <w:rsid w:val="00D066F5"/>
    <w:rsid w:val="00D12CFD"/>
    <w:rsid w:val="00D140A9"/>
    <w:rsid w:val="00D169BA"/>
    <w:rsid w:val="00D20A7C"/>
    <w:rsid w:val="00D21E34"/>
    <w:rsid w:val="00D21FCE"/>
    <w:rsid w:val="00D309EB"/>
    <w:rsid w:val="00D42E0F"/>
    <w:rsid w:val="00D42FB9"/>
    <w:rsid w:val="00D436AB"/>
    <w:rsid w:val="00D456DD"/>
    <w:rsid w:val="00D458A6"/>
    <w:rsid w:val="00D47D0B"/>
    <w:rsid w:val="00D70F92"/>
    <w:rsid w:val="00D73279"/>
    <w:rsid w:val="00D74D11"/>
    <w:rsid w:val="00D767C0"/>
    <w:rsid w:val="00D77F71"/>
    <w:rsid w:val="00D84D21"/>
    <w:rsid w:val="00D90BC7"/>
    <w:rsid w:val="00D91C9F"/>
    <w:rsid w:val="00D96CDC"/>
    <w:rsid w:val="00DA0EF6"/>
    <w:rsid w:val="00DA3C71"/>
    <w:rsid w:val="00DA5BB4"/>
    <w:rsid w:val="00DB10B6"/>
    <w:rsid w:val="00DB5DE4"/>
    <w:rsid w:val="00DB615E"/>
    <w:rsid w:val="00DB7440"/>
    <w:rsid w:val="00DC27F7"/>
    <w:rsid w:val="00DD025F"/>
    <w:rsid w:val="00DD2C5A"/>
    <w:rsid w:val="00DD7DEF"/>
    <w:rsid w:val="00DE71A7"/>
    <w:rsid w:val="00DE7677"/>
    <w:rsid w:val="00DF3788"/>
    <w:rsid w:val="00DF4669"/>
    <w:rsid w:val="00DF5E7E"/>
    <w:rsid w:val="00E02171"/>
    <w:rsid w:val="00E12C7F"/>
    <w:rsid w:val="00E15A1F"/>
    <w:rsid w:val="00E300F3"/>
    <w:rsid w:val="00E330D7"/>
    <w:rsid w:val="00E37582"/>
    <w:rsid w:val="00E42C6D"/>
    <w:rsid w:val="00E43389"/>
    <w:rsid w:val="00E44D7A"/>
    <w:rsid w:val="00E50A90"/>
    <w:rsid w:val="00E51DB6"/>
    <w:rsid w:val="00E64D0A"/>
    <w:rsid w:val="00E73D1E"/>
    <w:rsid w:val="00E75F45"/>
    <w:rsid w:val="00E80283"/>
    <w:rsid w:val="00E83659"/>
    <w:rsid w:val="00E908D0"/>
    <w:rsid w:val="00E909BE"/>
    <w:rsid w:val="00E95AB1"/>
    <w:rsid w:val="00EB2802"/>
    <w:rsid w:val="00EB2E4B"/>
    <w:rsid w:val="00EB4BA0"/>
    <w:rsid w:val="00EC1A18"/>
    <w:rsid w:val="00EC42D3"/>
    <w:rsid w:val="00EC6359"/>
    <w:rsid w:val="00ED22D5"/>
    <w:rsid w:val="00ED7AE1"/>
    <w:rsid w:val="00EF6ADB"/>
    <w:rsid w:val="00F0514B"/>
    <w:rsid w:val="00F0532F"/>
    <w:rsid w:val="00F225AA"/>
    <w:rsid w:val="00F24ED9"/>
    <w:rsid w:val="00F30C68"/>
    <w:rsid w:val="00F337E9"/>
    <w:rsid w:val="00F33BD3"/>
    <w:rsid w:val="00F3458C"/>
    <w:rsid w:val="00F35FA1"/>
    <w:rsid w:val="00F43F68"/>
    <w:rsid w:val="00F527CC"/>
    <w:rsid w:val="00F53E5F"/>
    <w:rsid w:val="00F56C2A"/>
    <w:rsid w:val="00F62C07"/>
    <w:rsid w:val="00F63E35"/>
    <w:rsid w:val="00F643AD"/>
    <w:rsid w:val="00F64D64"/>
    <w:rsid w:val="00F6505E"/>
    <w:rsid w:val="00F67A08"/>
    <w:rsid w:val="00F76995"/>
    <w:rsid w:val="00F8553D"/>
    <w:rsid w:val="00F86EF3"/>
    <w:rsid w:val="00F90EB5"/>
    <w:rsid w:val="00F963AC"/>
    <w:rsid w:val="00FA25CE"/>
    <w:rsid w:val="00FA304C"/>
    <w:rsid w:val="00FA5FCD"/>
    <w:rsid w:val="00FB05FF"/>
    <w:rsid w:val="00FB6118"/>
    <w:rsid w:val="00FB77D4"/>
    <w:rsid w:val="00FC0DCE"/>
    <w:rsid w:val="00FC2332"/>
    <w:rsid w:val="00FC6073"/>
    <w:rsid w:val="00FD0C41"/>
    <w:rsid w:val="00FD18D0"/>
    <w:rsid w:val="00FE16C5"/>
    <w:rsid w:val="00FE570A"/>
    <w:rsid w:val="00FE7D13"/>
    <w:rsid w:val="00FF23E2"/>
    <w:rsid w:val="00FF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3AF65A3-36D2-4DB0-A877-7E3549D6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9BA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2157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2157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99562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855FC9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Знак1"/>
    <w:basedOn w:val="a"/>
    <w:rsid w:val="004F4F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R">
    <w:name w:val="NR"/>
    <w:basedOn w:val="a"/>
    <w:rsid w:val="00782F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Знак1"/>
    <w:basedOn w:val="a"/>
    <w:rsid w:val="00742C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a">
    <w:name w:val="Placeholder Text"/>
    <w:basedOn w:val="a0"/>
    <w:uiPriority w:val="99"/>
    <w:semiHidden/>
    <w:rsid w:val="00A06711"/>
    <w:rPr>
      <w:color w:val="808080"/>
    </w:rPr>
  </w:style>
  <w:style w:type="paragraph" w:styleId="ab">
    <w:name w:val="footer"/>
    <w:basedOn w:val="a"/>
    <w:link w:val="ac"/>
    <w:uiPriority w:val="99"/>
    <w:unhideWhenUsed/>
    <w:rsid w:val="00F85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5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4581C-AE26-4A7F-8698-C9F9AFE8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18</Pages>
  <Words>4016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491</cp:revision>
  <dcterms:created xsi:type="dcterms:W3CDTF">2012-07-23T20:10:00Z</dcterms:created>
  <dcterms:modified xsi:type="dcterms:W3CDTF">2016-07-15T15:49:00Z</dcterms:modified>
</cp:coreProperties>
</file>